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7FFD" w:rsidRDefault="00027FFD">
      <w:pPr>
        <w:autoSpaceDE w:val="0"/>
        <w:autoSpaceDN w:val="0"/>
        <w:spacing w:after="78" w:line="220" w:lineRule="exact"/>
      </w:pPr>
    </w:p>
    <w:p w:rsidR="00027FFD" w:rsidRDefault="0020245E">
      <w:pPr>
        <w:sectPr w:rsidR="00027FFD">
          <w:pgSz w:w="11900" w:h="16840"/>
          <w:pgMar w:top="1440" w:right="1440" w:bottom="1440" w:left="1440" w:header="720" w:footer="720" w:gutter="0"/>
          <w:cols w:space="720" w:equalWidth="0">
            <w:col w:w="10292" w:space="0"/>
          </w:cols>
          <w:docGrid w:linePitch="360"/>
        </w:sectPr>
      </w:pPr>
      <w:r>
        <w:rPr>
          <w:noProof/>
          <w:lang w:val="ru-RU" w:eastAsia="ru-RU"/>
        </w:rPr>
        <w:drawing>
          <wp:inline distT="0" distB="0" distL="0" distR="0">
            <wp:extent cx="7925115" cy="5857250"/>
            <wp:effectExtent l="5080" t="0" r="5080" b="5080"/>
            <wp:docPr id="1" name="Рисунок 1" descr="C:\Users\Эльмира\AppData\Local\Temp\Rar$DIa3588.8967\20221017_20281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Эльмира\AppData\Local\Temp\Rar$DIa3588.8967\20221017_202814 (1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938086" cy="5866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7FFD" w:rsidRDefault="00027FFD">
      <w:pPr>
        <w:autoSpaceDE w:val="0"/>
        <w:autoSpaceDN w:val="0"/>
        <w:spacing w:after="78" w:line="220" w:lineRule="exact"/>
      </w:pPr>
    </w:p>
    <w:p w:rsidR="00027FFD" w:rsidRDefault="0057243B">
      <w:pPr>
        <w:autoSpaceDE w:val="0"/>
        <w:autoSpaceDN w:val="0"/>
        <w:spacing w:after="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>ПОЯСНИТЕЛЬНАЯ ЗАПИСКА</w:t>
      </w:r>
    </w:p>
    <w:p w:rsidR="00027FFD" w:rsidRPr="000E4804" w:rsidRDefault="0057243B">
      <w:pPr>
        <w:autoSpaceDE w:val="0"/>
        <w:autoSpaceDN w:val="0"/>
        <w:spacing w:before="346" w:after="0" w:line="281" w:lineRule="auto"/>
        <w:ind w:firstLine="180"/>
        <w:rPr>
          <w:lang w:val="ru-RU"/>
        </w:rPr>
      </w:pP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Рабочая программа начального общего образования по физической культуре составлена на основе требований к результатам освоения основной образовательной программы начального общего образования, представленных в Федеральном государственном образовательном стандарте начального общего образования, а также на основе характеристики планируемых результатов духовно-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нравственного развития, воспитания и социализации обучающихся, представленной в Примерной программе воспитания (одобрена решением ФУМО от 02.06.2020 г.).</w:t>
      </w:r>
      <w:proofErr w:type="gramEnd"/>
    </w:p>
    <w:p w:rsidR="00027FFD" w:rsidRPr="000E4804" w:rsidRDefault="0057243B">
      <w:pPr>
        <w:autoSpaceDE w:val="0"/>
        <w:autoSpaceDN w:val="0"/>
        <w:spacing w:before="70" w:after="0" w:line="283" w:lineRule="auto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При создании программы учитывались потребности современного российского общества в воспитании здорового поколения, государственная политика с национальными целями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увеличения продолжительности жизни граждан России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и научная теория физической культуры, представляющая закономерности двигательной деятельности человека. Здоровье закладывается в детстве, и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качественное образование в части физического воспитания, физической культуры детей дошкольного и начального возраста определяет образ жизни на многие годы.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70" w:after="0" w:line="262" w:lineRule="auto"/>
        <w:ind w:right="432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Основными составляющими в классификации физических упражнений по признаку исторически сложившихся систем физического воспитания являются гимнастика, игры, туризм, спорт.</w:t>
      </w:r>
    </w:p>
    <w:p w:rsidR="00027FFD" w:rsidRPr="000E4804" w:rsidRDefault="0057243B">
      <w:pPr>
        <w:autoSpaceDE w:val="0"/>
        <w:autoSpaceDN w:val="0"/>
        <w:spacing w:before="70" w:after="0" w:line="288" w:lineRule="auto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По данной классификации физические упражнения делятся на четыре группы: гимнастические упражнения, характеризующиеся многообразием искусственно созданных движений и действий, эффективность которых оценивается избирательностью воздействия на строение и функции организма, а также правильностью, красотой и координационной сложностью всех движений; игровые упражнения, состоящие из естественных видов действий (бега, бросков и т.п.), которые выполняются в разнообразных вариантах в соответствии с изменяющейся игровой ситуацией и оцениваются по эффективности влияния на организм в целом и по конечному результату действия; туристические физические упражнения, включающие ходьбу, бег, прыжки, преодоление препятствий, ходьбу на лыжах, езду на велосипеде, греблю в естественных природных условиях, эффективность которых оценивается комплексным воздействием на организм и результативностью преодоления расстояния и препятствий на местности; спортивные упражнения объединяют ту группу действий, исполнение которых искусственно стандартизировано в соответствии с Единой всесоюзной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спортивной классификацией и является предметом специализации для достижения максимальных спортивных результатов.</w:t>
      </w:r>
    </w:p>
    <w:p w:rsidR="00027FFD" w:rsidRPr="000E4804" w:rsidRDefault="0057243B">
      <w:pPr>
        <w:autoSpaceDE w:val="0"/>
        <w:autoSpaceDN w:val="0"/>
        <w:spacing w:before="70" w:after="0" w:line="281" w:lineRule="auto"/>
        <w:ind w:right="144"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Основные предметные результаты по учебному предмету «Физическая культура» в соответствии с Федеральным государственным образовательным стандартом начального общего образования (далее—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ФГ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ОС НОО) должны обеспечивать умение использовать основные гимнастические упражнения для формирования и укрепления здоровья, физического развития, физического совершенствования, повышения физической и умственной работоспособности.</w:t>
      </w:r>
    </w:p>
    <w:p w:rsidR="00027FFD" w:rsidRPr="000E4804" w:rsidRDefault="0057243B">
      <w:pPr>
        <w:autoSpaceDE w:val="0"/>
        <w:autoSpaceDN w:val="0"/>
        <w:spacing w:before="70" w:after="0" w:line="281" w:lineRule="auto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В программе отведено особое место упражнениям основной гимнастики и играм с использованием гимнастических упражнений. Овладение жизненно важными навыками гимнастики позволяет решить задачу овладения жизненно важными навыками плавания. Программа включает упражнения для развития гибкости и координации, эффективность развития которых приходится на возрастной период начальной школы. Целенаправленные физические упражнения позволяют избирательно и значительно их развить.</w:t>
      </w:r>
    </w:p>
    <w:p w:rsidR="00027FFD" w:rsidRPr="000E4804" w:rsidRDefault="0057243B">
      <w:pPr>
        <w:autoSpaceDE w:val="0"/>
        <w:autoSpaceDN w:val="0"/>
        <w:spacing w:before="70" w:after="0"/>
        <w:ind w:right="576"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Программа обеспечивает «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сформированность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общих представлений о физической культуре и спорте, физической активности, физических качествах, жизненно важных прикладных умениях и навыках, основных физических упражнениях (гимнастических, игровых, туристических и спортивных)».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70" w:after="0" w:line="262" w:lineRule="auto"/>
        <w:ind w:right="432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Освоение программы обеспечивает выполнение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обучающимися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нормативов Всероссийского физкультурно-спортивного комплекса ГТО и другие предметные результаты ФГОС НОО, а также</w:t>
      </w:r>
    </w:p>
    <w:p w:rsidR="00027FFD" w:rsidRPr="000E4804" w:rsidRDefault="00027FFD">
      <w:pPr>
        <w:rPr>
          <w:lang w:val="ru-RU"/>
        </w:rPr>
        <w:sectPr w:rsidR="00027FFD" w:rsidRPr="000E4804">
          <w:pgSz w:w="11900" w:h="16840"/>
          <w:pgMar w:top="298" w:right="634" w:bottom="290" w:left="666" w:header="720" w:footer="720" w:gutter="0"/>
          <w:cols w:space="720" w:equalWidth="0">
            <w:col w:w="10600" w:space="0"/>
          </w:cols>
          <w:docGrid w:linePitch="360"/>
        </w:sectPr>
      </w:pPr>
    </w:p>
    <w:p w:rsidR="00027FFD" w:rsidRPr="000E4804" w:rsidRDefault="00027FFD">
      <w:pPr>
        <w:autoSpaceDE w:val="0"/>
        <w:autoSpaceDN w:val="0"/>
        <w:spacing w:after="96" w:line="220" w:lineRule="exact"/>
        <w:rPr>
          <w:lang w:val="ru-RU"/>
        </w:rPr>
      </w:pPr>
    </w:p>
    <w:p w:rsidR="00027FFD" w:rsidRPr="000E4804" w:rsidRDefault="0057243B">
      <w:pPr>
        <w:autoSpaceDE w:val="0"/>
        <w:autoSpaceDN w:val="0"/>
        <w:spacing w:after="0" w:line="271" w:lineRule="auto"/>
        <w:ind w:right="432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позволяет решить воспитательные задачи, изложенные в примерной программе воспитания, одобренной решением федерального учебно-методического объединения по общему образованию (протокол от 2 июня 2020 года № 2/20).</w:t>
      </w:r>
    </w:p>
    <w:p w:rsidR="00027FFD" w:rsidRPr="000E4804" w:rsidRDefault="0057243B">
      <w:pPr>
        <w:autoSpaceDE w:val="0"/>
        <w:autoSpaceDN w:val="0"/>
        <w:spacing w:before="70" w:after="0" w:line="288" w:lineRule="auto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Согласно своему назначению примерная рабочая программа является ориентиром для составления рабочих программ образовательных учреждений: она даёт представление о целях, общей стратегии обучения, воспитания и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развития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обучающихся в рамках учебного предмета «Физическая культура»; устанавливает обязательное предметное содержание, предусматривает распределение его по классам и структурирование по разделам и темам курса, определяет количественные и качественные характеристики содержания; даёт примерное распределение учебных часов по тематическим разделам и рекомендуемую последовательность их изучения с учётом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межпредметных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и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внутрипредметных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связей, логики учебного процесса, возрастных особенностей обучающихся; определяет возможности предмета для реализации требований к результатам освоения основной образовательной программы начального общего образования, а также требований к результатам обучения физической культуре на уровне целей изучения предмета и основных видов учебно-познавательной деятельности / учебных действий ученика по освоению учебного содержания.</w:t>
      </w:r>
    </w:p>
    <w:p w:rsidR="00027FFD" w:rsidRPr="000E4804" w:rsidRDefault="0057243B">
      <w:pPr>
        <w:autoSpaceDE w:val="0"/>
        <w:autoSpaceDN w:val="0"/>
        <w:spacing w:before="70" w:after="0" w:line="286" w:lineRule="auto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В программе нашли своё отражение: Поручение Президента Российской Федерации об обеспечении внесения в примерные основные образовательные программы дошкольного, начального общего, основного общего и среднего общего образования изменений, предусматривающих обязательное выполнение воспитанниками и учащимися упражнений основной гимнастики в целях их физического развития (с учётом ограничений, обусловленных состоянием здоровья); условия Концепции модернизации преподавания учебного предмета «Физическая культура» в образовательных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организациях Российской Федерации, реализующих основные общеобразовательные программы, научные и методологические подходы к изучению физической культуры в начальной школе.</w:t>
      </w:r>
    </w:p>
    <w:p w:rsidR="00027FFD" w:rsidRPr="000E4804" w:rsidRDefault="0057243B">
      <w:pPr>
        <w:autoSpaceDE w:val="0"/>
        <w:autoSpaceDN w:val="0"/>
        <w:spacing w:before="190" w:after="0" w:line="230" w:lineRule="auto"/>
        <w:ind w:left="180"/>
        <w:rPr>
          <w:lang w:val="ru-RU"/>
        </w:rPr>
      </w:pP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>ОБЩАЯ ХАРАКТЕРИСТИКА УЧЕБНОГО КУРСА «ФИЗИЧЕСКАЯ КУЛЬТУРА»</w:t>
      </w:r>
    </w:p>
    <w:p w:rsidR="00027FFD" w:rsidRPr="000E4804" w:rsidRDefault="0057243B">
      <w:pPr>
        <w:autoSpaceDE w:val="0"/>
        <w:autoSpaceDN w:val="0"/>
        <w:spacing w:before="190" w:after="0" w:line="286" w:lineRule="auto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Предметом обучения физической культуре в начальной школе является двигательная деятельность человека с общеразвивающей направленностью с использованием основных направлений физической культуры в классификации физических упражнений по признаку исторически сложившихся систем: гимнастика, игры, туризм, спорт — и упражнений по преимущественной целевой направленности их использования с учётом сенситивных периодов развития учащихся начальной школы. В процессе овладения этой деятельностью формируется костно-мышечная система, укрепляется здоровье, совершенствуются физические качества, осваиваются необходимые двигательные действия, активно развиваются мышление, творчество и самостоятельность.</w:t>
      </w:r>
    </w:p>
    <w:p w:rsidR="00027FFD" w:rsidRPr="000E4804" w:rsidRDefault="0057243B">
      <w:pPr>
        <w:autoSpaceDE w:val="0"/>
        <w:autoSpaceDN w:val="0"/>
        <w:spacing w:before="72" w:after="0" w:line="283" w:lineRule="auto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Учебный предмет «Физическая культура» обладает широкими возможностями в использовании форм, средств и методов обучения. Существенным компонентом содержания учебного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предмета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«Ф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изическая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культура» является физическое воспитание граждан России. Учебный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предмет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«Ф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изическая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культура» обогащает обучающихся системой знаний о сущности и общественном значении физической культуры и её влиянии на всестороннее развитие личности. Такие знания обеспечивают развитие гармоничной личности, мотивацию и способность обучающихся к различным видам деятельности, повышают их общую культуру.</w:t>
      </w:r>
    </w:p>
    <w:p w:rsidR="00027FFD" w:rsidRPr="000E4804" w:rsidRDefault="0057243B">
      <w:pPr>
        <w:autoSpaceDE w:val="0"/>
        <w:autoSpaceDN w:val="0"/>
        <w:spacing w:before="70" w:after="0" w:line="281" w:lineRule="auto"/>
        <w:ind w:right="576"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Программа основана на системе научных знаний о человеке, сущности физической культуры, общих закономерностях её функционирования и использования с целью всестороннего развития людей и направлена на формирование основ знаний в области физической культуры, культуры движений, воспитание устойчивых навыков выполнения основных двигательных действий, укрепление здоровья.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70" w:after="0" w:line="262" w:lineRule="auto"/>
        <w:ind w:right="576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В программе учтены приоритеты в обучении на уровне начального образования, изложенные в Концепции модернизации преподавания учебного предмета «Физическая культура»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в</w:t>
      </w:r>
      <w:proofErr w:type="gramEnd"/>
    </w:p>
    <w:p w:rsidR="00027FFD" w:rsidRPr="000E4804" w:rsidRDefault="00027FFD">
      <w:pPr>
        <w:rPr>
          <w:lang w:val="ru-RU"/>
        </w:rPr>
        <w:sectPr w:rsidR="00027FFD" w:rsidRPr="000E4804">
          <w:pgSz w:w="11900" w:h="16840"/>
          <w:pgMar w:top="316" w:right="666" w:bottom="288" w:left="666" w:header="720" w:footer="720" w:gutter="0"/>
          <w:cols w:space="720" w:equalWidth="0">
            <w:col w:w="10568" w:space="0"/>
          </w:cols>
          <w:docGrid w:linePitch="360"/>
        </w:sectPr>
      </w:pPr>
    </w:p>
    <w:p w:rsidR="00027FFD" w:rsidRPr="000E4804" w:rsidRDefault="00027FFD">
      <w:pPr>
        <w:autoSpaceDE w:val="0"/>
        <w:autoSpaceDN w:val="0"/>
        <w:spacing w:after="96" w:line="220" w:lineRule="exact"/>
        <w:rPr>
          <w:lang w:val="ru-RU"/>
        </w:rPr>
      </w:pPr>
    </w:p>
    <w:p w:rsidR="00027FFD" w:rsidRPr="000E4804" w:rsidRDefault="0057243B">
      <w:pPr>
        <w:autoSpaceDE w:val="0"/>
        <w:autoSpaceDN w:val="0"/>
        <w:spacing w:after="0" w:line="281" w:lineRule="auto"/>
        <w:ind w:right="432"/>
        <w:rPr>
          <w:lang w:val="ru-RU"/>
        </w:rPr>
      </w:pP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образовательных организациях Российской Федерации, которые нашли отражение в содержании программы в части получения знаний и умений выполнения базовых упражнений гимнастики для правильного формирования опорно-двигательного аппарата, развития гибкости, координации, моторики; получения эмоционального удовлетворения от выполнения физических упражнений в игровой деятельности.</w:t>
      </w:r>
      <w:proofErr w:type="gramEnd"/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70" w:after="0" w:line="286" w:lineRule="auto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Программа обеспечивает создание условий для высокого качества преподавания учебного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предмета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«Ф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изическая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культура» на уровне начального общего образования; выполнение требований, определённых статьёй 41 Федерального закона «Об образовании в Российской Федерации» «Охрана здоровья обучающихся», включая определение оптимальной учебной нагрузки, режима учебных занятий, создание условий для профилактики заболеваний и оздоровления обучающихся; </w:t>
      </w:r>
      <w:r w:rsidRPr="000E4804">
        <w:rPr>
          <w:lang w:val="ru-RU"/>
        </w:rPr>
        <w:br/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способствует решению задач, определённых в Стратегии развития физической культуры и спорта в Российской Федерации на период до 2030 г. и Межотраслевой программе развития школьного спорта до 2024 г., и направлена на достижение национальных целей развития Российской Федерации, а именно: </w:t>
      </w:r>
      <w:r w:rsidRPr="000E4804">
        <w:rPr>
          <w:lang w:val="ru-RU"/>
        </w:rPr>
        <w:br/>
      </w: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а) сохранение населения, здоровье и благополучие людей; </w:t>
      </w:r>
      <w:r w:rsidRPr="000E4804">
        <w:rPr>
          <w:lang w:val="ru-RU"/>
        </w:rPr>
        <w:br/>
      </w: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б) создание возможностей для самореализации и развития талантов.</w:t>
      </w:r>
      <w:proofErr w:type="gramEnd"/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70" w:after="0" w:line="262" w:lineRule="auto"/>
        <w:ind w:right="1296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Программа разработана в соответствии с требованиями Федерального государственного образовательного стандарта начального общего образования.</w:t>
      </w:r>
    </w:p>
    <w:p w:rsidR="00027FFD" w:rsidRPr="000E4804" w:rsidRDefault="0057243B">
      <w:pPr>
        <w:autoSpaceDE w:val="0"/>
        <w:autoSpaceDN w:val="0"/>
        <w:spacing w:before="70" w:after="0" w:line="281" w:lineRule="auto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В основе программы лежат представления об уникальности личности каждого учащегося начальной школы, индивидуальных возможностях каждого школьника и ученического сообщества в целом, профессиональных качествах учителей и управленческих команд системы образования, создающих условия для максимально полного обеспечения образовательных возможностей учащимся в рамках единого образовательного пространства Российской Федерации.</w:t>
      </w:r>
    </w:p>
    <w:p w:rsidR="00027FFD" w:rsidRPr="000E4804" w:rsidRDefault="0057243B">
      <w:pPr>
        <w:autoSpaceDE w:val="0"/>
        <w:autoSpaceDN w:val="0"/>
        <w:spacing w:before="70" w:after="0" w:line="281" w:lineRule="auto"/>
        <w:ind w:right="144"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Ценностные ориентиры содержания программы направлены на воспитание творческих,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компетентных и успешных граждан России, способных к активной самореализации в личной, общественной и профессиональной деятельности. Обучение по программе позволяет формировать у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обучающихся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установку на формирование, сохранение и укрепление здоровья; освоить умения, навыки ведения здорового и безопасного образа жизни; выполнить нормы ГТО.</w:t>
      </w:r>
    </w:p>
    <w:p w:rsidR="00027FFD" w:rsidRPr="000E4804" w:rsidRDefault="0057243B">
      <w:pPr>
        <w:autoSpaceDE w:val="0"/>
        <w:autoSpaceDN w:val="0"/>
        <w:spacing w:before="70" w:after="0" w:line="283" w:lineRule="auto"/>
        <w:ind w:right="144"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Содержание программы направлено на эффективное развитие физических качеств и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способностей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обучающихся начальной школы; на воспитание личностных качеств, включающих в себя готовность и способность к саморазвитию, самооценке, рефлексии, анализу; формирует творческое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нестандартное мышление, инициативность, целеустремлённость; воспитывает этические чувства доброжелательности и эмоционально-нравственной отзывчивости, понимания и сопереживания чувствам других людей; учит взаимодействовать с окружающими людьми и работать в команде; проявлять лидерские качества.</w:t>
      </w:r>
    </w:p>
    <w:p w:rsidR="00027FFD" w:rsidRPr="000E4804" w:rsidRDefault="0057243B">
      <w:pPr>
        <w:autoSpaceDE w:val="0"/>
        <w:autoSpaceDN w:val="0"/>
        <w:spacing w:before="70" w:after="0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Содержание программы строится на принципах личностно-ориентированной, личностн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о-</w:t>
      </w:r>
      <w:proofErr w:type="gramEnd"/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развивающей педагогики, которая определяет повышение внимания к культуре физического развития, ориентации физкультурно-спортивной деятельности на решение задач развития культуры движения, физическое воспитание.</w:t>
      </w:r>
    </w:p>
    <w:p w:rsidR="00027FFD" w:rsidRPr="000E4804" w:rsidRDefault="0057243B">
      <w:pPr>
        <w:autoSpaceDE w:val="0"/>
        <w:autoSpaceDN w:val="0"/>
        <w:spacing w:before="70" w:after="0" w:line="283" w:lineRule="auto"/>
        <w:ind w:firstLine="180"/>
        <w:rPr>
          <w:lang w:val="ru-RU"/>
        </w:rPr>
      </w:pP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Важное значение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в освоении программы уделено играм и игровым заданиям как простейшей форме физкультурно-спортивной деятельности. В программе используются сюжетные и импровизационно-творческие подвижные игры, рефлексивно-метафорические игры, игры на основе интеграции интеллектуального и двигательного компонентов. Игры повышают интерес к занятиям физической культурой, а также содействуют духовно-нравственному воспитанию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обучающихся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. Для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ознакомления с видами спорта в программе используются спортивные эстафеты, спортивные упражнения и спортивные игровые задания. Для ознакомления с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туристическими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спортивными</w:t>
      </w:r>
    </w:p>
    <w:p w:rsidR="00027FFD" w:rsidRPr="000E4804" w:rsidRDefault="00027FFD">
      <w:pPr>
        <w:rPr>
          <w:lang w:val="ru-RU"/>
        </w:rPr>
        <w:sectPr w:rsidR="00027FFD" w:rsidRPr="000E4804">
          <w:pgSz w:w="11900" w:h="16840"/>
          <w:pgMar w:top="316" w:right="666" w:bottom="408" w:left="666" w:header="720" w:footer="720" w:gutter="0"/>
          <w:cols w:space="720" w:equalWidth="0">
            <w:col w:w="10568" w:space="0"/>
          </w:cols>
          <w:docGrid w:linePitch="360"/>
        </w:sectPr>
      </w:pPr>
    </w:p>
    <w:p w:rsidR="00027FFD" w:rsidRPr="000E4804" w:rsidRDefault="00027FFD">
      <w:pPr>
        <w:autoSpaceDE w:val="0"/>
        <w:autoSpaceDN w:val="0"/>
        <w:spacing w:after="66" w:line="220" w:lineRule="exact"/>
        <w:rPr>
          <w:lang w:val="ru-RU"/>
        </w:rPr>
      </w:pPr>
    </w:p>
    <w:p w:rsidR="00027FFD" w:rsidRPr="000E4804" w:rsidRDefault="0057243B">
      <w:pPr>
        <w:autoSpaceDE w:val="0"/>
        <w:autoSpaceDN w:val="0"/>
        <w:spacing w:after="0" w:line="262" w:lineRule="auto"/>
        <w:ind w:right="14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упражнениями в программе используются туристические спортивные игры. Содержание программы обеспечивает достаточный объём практико-ориентированных знаний и умений.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70" w:after="0" w:line="262" w:lineRule="auto"/>
        <w:ind w:right="288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В соответствии с ФГОС НОО содержание программы учебного предмета «Физическая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культура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»с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остоит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из следующих компонентов:</w:t>
      </w:r>
    </w:p>
    <w:p w:rsidR="00027FFD" w:rsidRPr="000E4804" w:rsidRDefault="0057243B">
      <w:pPr>
        <w:autoSpaceDE w:val="0"/>
        <w:autoSpaceDN w:val="0"/>
        <w:spacing w:before="178" w:after="0" w:line="230" w:lineRule="auto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знания о физической культуре (информационный компонент деятельности);</w:t>
      </w:r>
    </w:p>
    <w:p w:rsidR="00027FFD" w:rsidRPr="000E4804" w:rsidRDefault="0057243B">
      <w:pPr>
        <w:autoSpaceDE w:val="0"/>
        <w:autoSpaceDN w:val="0"/>
        <w:spacing w:before="238" w:after="0" w:line="230" w:lineRule="auto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способы физкультурной деятельности (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операциональный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компонент деятельности);</w:t>
      </w:r>
    </w:p>
    <w:p w:rsidR="00027FFD" w:rsidRPr="000E4804" w:rsidRDefault="0057243B">
      <w:pPr>
        <w:autoSpaceDE w:val="0"/>
        <w:autoSpaceDN w:val="0"/>
        <w:spacing w:before="238" w:after="0" w:line="271" w:lineRule="auto"/>
        <w:ind w:left="420" w:right="288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физическое совершенствование (мотивационно-процессуальный компонент деятельности), которое подразделяется на физкультурно-оздоровительную и спортивно-оздоровительную деятельность.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180" w:after="0" w:line="286" w:lineRule="auto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Концепция программы основана на следующих принципах: </w:t>
      </w:r>
      <w:r w:rsidRPr="000E4804">
        <w:rPr>
          <w:lang w:val="ru-RU"/>
        </w:rPr>
        <w:br/>
      </w: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Принцип систематичности и последовательности. </w:t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Принцип систематичности и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последовательности предполагает регулярность занятий и систему чередования нагрузок с отдыхом, а также определённую последовательность занятий и взаимосвязь между различными сторонами их содержания. Учебный материал программы должен быть разделён на логически завершённые части, теоретическая база знаний подкрепляется практическими навыками. Особое внимание в программе уделяется повторяемости. Повторяются не только отдельные физические упражнения, но и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последовательность их в занятиях. Также повторяется в определённых чертах и последовательность самих занятий на протяжении недельных, месячных и других циклов. Принцип систематичности и последовательности повышает эффективность динамики развития основных физических качеств младших школьников с учётом их сенситивного периода развития: гибкости, координации, быстроты.</w:t>
      </w:r>
    </w:p>
    <w:p w:rsidR="00027FFD" w:rsidRPr="000E4804" w:rsidRDefault="0057243B">
      <w:pPr>
        <w:autoSpaceDE w:val="0"/>
        <w:autoSpaceDN w:val="0"/>
        <w:spacing w:before="70" w:after="0" w:line="281" w:lineRule="auto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Принципы непрерывности и цикличности. </w:t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Эти принципы выражают основные закономерности построения занятий в физическом воспитании. Они обеспечивает преемственность между занятиями, частоту и суммарную протяжённость их во времени. Кроме того, принцип непрерывности тесно связан с принципом системного чередования нагрузок и отдыха. Принцип цикличности заключается в повторяющейся последовательности занятий, что обеспечивает повышение тренированности, улучшает физическую подготовленность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обучающегося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027FFD" w:rsidRPr="000E4804" w:rsidRDefault="0057243B">
      <w:pPr>
        <w:autoSpaceDE w:val="0"/>
        <w:autoSpaceDN w:val="0"/>
        <w:spacing w:before="70" w:after="0" w:line="271" w:lineRule="auto"/>
        <w:ind w:right="288" w:firstLine="180"/>
        <w:rPr>
          <w:lang w:val="ru-RU"/>
        </w:rPr>
      </w:pPr>
      <w:r w:rsidRPr="000E4804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Принцип возрастной адекватности направлений физического воспитания. </w:t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Программа учитывает возрастные и индивидуальные особенности детей младшего школьного возраста, что способствует гармоничному формированию двигательных умений и навыков.</w:t>
      </w:r>
    </w:p>
    <w:p w:rsidR="00027FFD" w:rsidRPr="000E4804" w:rsidRDefault="0057243B">
      <w:pPr>
        <w:autoSpaceDE w:val="0"/>
        <w:autoSpaceDN w:val="0"/>
        <w:spacing w:before="72" w:after="0" w:line="281" w:lineRule="auto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Принцип наглядности. </w:t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Наглядность обучения и воспитания предполагает как широкое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использование зрительных ощущений, восприятия образов, так и постоянную опору на свидетельства всех других органов чувств, благодаря которым достигается непосредственный эффект от содержания программы. В процессе физического воспитания наглядность играет особенно важную роль, поскольку деятельность обучающихся носит в основном практический характер и имеет одной из своих специальных задач всестороннее развитие органов чувств.</w:t>
      </w:r>
    </w:p>
    <w:p w:rsidR="00027FFD" w:rsidRPr="000E4804" w:rsidRDefault="0057243B">
      <w:pPr>
        <w:autoSpaceDE w:val="0"/>
        <w:autoSpaceDN w:val="0"/>
        <w:spacing w:before="70" w:after="0" w:line="283" w:lineRule="auto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Принцип доступности и индивидуализации. </w:t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Принцип доступности и индивидуализации означает требование оптимального соответствия задач, средств и методов физического воспитания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возможностям обучающихся. При реализации принципа доступности учитывается готовность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обучающихся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к освоению материала, выполнению той или иной физической нагрузки и определяется мера доступности задания. Готовность к выполнению заданий зависит от уровня физического и интеллектуального развития, а также от их субъективной установки, выражающейся в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преднамеренном, целеустремлённом и волевом поведении обучающихся.</w:t>
      </w:r>
    </w:p>
    <w:p w:rsidR="00027FFD" w:rsidRPr="000E4804" w:rsidRDefault="0057243B">
      <w:pPr>
        <w:autoSpaceDE w:val="0"/>
        <w:autoSpaceDN w:val="0"/>
        <w:spacing w:before="70" w:after="0" w:line="271" w:lineRule="auto"/>
        <w:ind w:right="288" w:firstLine="180"/>
        <w:rPr>
          <w:lang w:val="ru-RU"/>
        </w:rPr>
      </w:pPr>
      <w:r w:rsidRPr="000E4804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Принцип осознанности и активности. </w:t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Принцип осознанности и активности предполагает осмысленное отношение обучающихся к выполнению физических упражнений, осознание и последовательность техники выполнения упражнений (комплексов упражнений), техники дыхания,</w:t>
      </w:r>
    </w:p>
    <w:p w:rsidR="00027FFD" w:rsidRPr="000E4804" w:rsidRDefault="00027FFD">
      <w:pPr>
        <w:rPr>
          <w:lang w:val="ru-RU"/>
        </w:rPr>
        <w:sectPr w:rsidR="00027FFD" w:rsidRPr="000E4804">
          <w:pgSz w:w="11900" w:h="16840"/>
          <w:pgMar w:top="286" w:right="680" w:bottom="332" w:left="666" w:header="720" w:footer="720" w:gutter="0"/>
          <w:cols w:space="720" w:equalWidth="0">
            <w:col w:w="10554" w:space="0"/>
          </w:cols>
          <w:docGrid w:linePitch="360"/>
        </w:sectPr>
      </w:pPr>
    </w:p>
    <w:p w:rsidR="00027FFD" w:rsidRPr="000E4804" w:rsidRDefault="00027FFD">
      <w:pPr>
        <w:autoSpaceDE w:val="0"/>
        <w:autoSpaceDN w:val="0"/>
        <w:spacing w:after="66" w:line="220" w:lineRule="exact"/>
        <w:rPr>
          <w:lang w:val="ru-RU"/>
        </w:rPr>
      </w:pPr>
    </w:p>
    <w:p w:rsidR="00027FFD" w:rsidRPr="000E4804" w:rsidRDefault="0057243B">
      <w:pPr>
        <w:autoSpaceDE w:val="0"/>
        <w:autoSpaceDN w:val="0"/>
        <w:spacing w:after="0" w:line="230" w:lineRule="auto"/>
        <w:rPr>
          <w:lang w:val="ru-RU"/>
        </w:rPr>
      </w:pP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дозированности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объёма и интенсивности выполнения упражнений в соответствии с возможностями.</w:t>
      </w:r>
    </w:p>
    <w:p w:rsidR="00027FFD" w:rsidRPr="000E4804" w:rsidRDefault="0057243B">
      <w:pPr>
        <w:autoSpaceDE w:val="0"/>
        <w:autoSpaceDN w:val="0"/>
        <w:spacing w:before="70" w:after="0" w:line="262" w:lineRule="auto"/>
        <w:ind w:right="14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Осознавая оздоровительное воздействие физических упражнений на организм, обучающиеся учатся самостоятельно и творчески решать двигательные задачи.</w:t>
      </w:r>
    </w:p>
    <w:p w:rsidR="00027FFD" w:rsidRPr="000E4804" w:rsidRDefault="0057243B">
      <w:pPr>
        <w:autoSpaceDE w:val="0"/>
        <w:autoSpaceDN w:val="0"/>
        <w:spacing w:before="70" w:after="0" w:line="281" w:lineRule="auto"/>
        <w:ind w:right="144" w:firstLine="180"/>
        <w:rPr>
          <w:lang w:val="ru-RU"/>
        </w:rPr>
      </w:pPr>
      <w:r w:rsidRPr="000E4804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Принцип динамичности. </w:t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Принцип динамичности выражает общую тенденцию требований, предъявляемых к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обучающимся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в соответствии с программой, которая заключается в постановке и выполнении всё более трудных новых заданий, в постепенном нарастании объёма и интенсивности и связанных с ними нагрузок. Программой предусмотрено регулярное обновление заданий с общей тенденцией к росту физических нагрузок.</w:t>
      </w:r>
    </w:p>
    <w:p w:rsidR="00027FFD" w:rsidRPr="000E4804" w:rsidRDefault="0057243B">
      <w:pPr>
        <w:autoSpaceDE w:val="0"/>
        <w:autoSpaceDN w:val="0"/>
        <w:spacing w:before="70" w:after="0" w:line="281" w:lineRule="auto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Принцип вариативности. </w:t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Принцип вариативности программы предполагает многообразие и гибкость используемых в программе форм, средств и методов обучения в зависимости от физического развития, индивидуальных особенностей и функциональных возможностей обучающихся, которые описаны в программе. Соблюдение этих принципов позволит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обучающимся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достичь наиболее эффективных результатов.</w:t>
      </w:r>
    </w:p>
    <w:p w:rsidR="00027FFD" w:rsidRPr="000E4804" w:rsidRDefault="0057243B">
      <w:pPr>
        <w:autoSpaceDE w:val="0"/>
        <w:autoSpaceDN w:val="0"/>
        <w:spacing w:before="70" w:after="0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Освоение программы предполагает соблюдение главных педагогических правил: от известного к неизвестному, от лёгкого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к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трудному, от простого к сложному. Планирование учебного материала рекомендуется в соответствии с постепенным освоением теоретических знаний, практических умений и навыков в учебной и самостоятельной физкультурной, оздоровительной деятельности.</w:t>
      </w:r>
    </w:p>
    <w:p w:rsidR="00027FFD" w:rsidRPr="000E4804" w:rsidRDefault="0057243B">
      <w:pPr>
        <w:autoSpaceDE w:val="0"/>
        <w:autoSpaceDN w:val="0"/>
        <w:spacing w:before="70" w:after="0"/>
        <w:ind w:right="576" w:firstLine="180"/>
        <w:rPr>
          <w:lang w:val="ru-RU"/>
        </w:rPr>
      </w:pP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В основе программы лежит системно-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деятельностный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подход, целью которого является формирование у обучающихся полного представления о возможностях физической культуры.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В содержании программы учитывается взаимосвязь изучаемых явлений и процессов, что позволит успешно достигнуть планируемых результатов — предметных,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метапредметных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и личностных.</w:t>
      </w:r>
    </w:p>
    <w:p w:rsidR="00027FFD" w:rsidRPr="000E4804" w:rsidRDefault="0057243B">
      <w:pPr>
        <w:autoSpaceDE w:val="0"/>
        <w:autoSpaceDN w:val="0"/>
        <w:spacing w:before="190" w:after="0" w:line="230" w:lineRule="auto"/>
        <w:ind w:left="180"/>
        <w:rPr>
          <w:lang w:val="ru-RU"/>
        </w:rPr>
      </w:pP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>ЦЕЛИ ИЗУЧЕНИЯ УЧЕБНОГО ПРЕДМЕТА «ФИЗИЧЕСКАЯ КУЛЬТУРА»</w:t>
      </w:r>
    </w:p>
    <w:p w:rsidR="00027FFD" w:rsidRPr="000E4804" w:rsidRDefault="0057243B">
      <w:pPr>
        <w:autoSpaceDE w:val="0"/>
        <w:autoSpaceDN w:val="0"/>
        <w:spacing w:before="190" w:after="0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Цели изучения учебного предмета «Физическая культура» — формирование разносторонне физически развитой личности, способной активно использовать ценности физической культуры для укрепления и длительного сохранения собственного здоровья, оптимизации трудовой деятельности и организации активного отдыха.</w:t>
      </w:r>
    </w:p>
    <w:p w:rsidR="00027FFD" w:rsidRPr="000E4804" w:rsidRDefault="0057243B">
      <w:pPr>
        <w:autoSpaceDE w:val="0"/>
        <w:autoSpaceDN w:val="0"/>
        <w:spacing w:before="70" w:after="0" w:line="271" w:lineRule="auto"/>
        <w:ind w:right="1008"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Цели и задачи программы обеспечивают результаты освоения основной образовательной программы начального общего образования по учебному предмету «Физическая культура» в соответствии с ФГОС НОО.</w:t>
      </w:r>
    </w:p>
    <w:p w:rsidR="00027FFD" w:rsidRPr="000E4804" w:rsidRDefault="0057243B">
      <w:pPr>
        <w:autoSpaceDE w:val="0"/>
        <w:autoSpaceDN w:val="0"/>
        <w:spacing w:before="70" w:after="0" w:line="283" w:lineRule="auto"/>
        <w:ind w:right="288" w:firstLine="180"/>
        <w:rPr>
          <w:lang w:val="ru-RU"/>
        </w:rPr>
      </w:pP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К направлению первостепенной значимости при реализации образовательных функций учебного предмета «Физическая культура» традиционно относят формирование знаний основ физической культуры как науки области знаний о человеке, прикладных умениях и навыках, основанных на физических упражнениях для формирования и укрепления здоровья, физического развития и физического совершенствования, повышения физической и умственной работоспособности, и как одного из основных компонентов общей культуры человека.</w:t>
      </w:r>
      <w:proofErr w:type="gramEnd"/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70" w:after="0" w:line="262" w:lineRule="auto"/>
        <w:ind w:right="144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Используемые в образовательной деятельности технологии программы позволяют решать преемственно комплекс основных задач физической культуры на всех уровнях общего образования.</w:t>
      </w:r>
    </w:p>
    <w:p w:rsidR="00027FFD" w:rsidRPr="000E4804" w:rsidRDefault="0057243B">
      <w:pPr>
        <w:autoSpaceDE w:val="0"/>
        <w:autoSpaceDN w:val="0"/>
        <w:spacing w:before="70" w:after="0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В содержании программы учтены основные направления развития познавательной активности человека, включая знания о природе (медико-биологические основы деятельности), знания о человеке (психолого-педагогические основы деятельности), знания об обществе (историко-социологические основы деятельности).</w:t>
      </w:r>
    </w:p>
    <w:p w:rsidR="00027FFD" w:rsidRPr="000E4804" w:rsidRDefault="0057243B">
      <w:pPr>
        <w:autoSpaceDE w:val="0"/>
        <w:autoSpaceDN w:val="0"/>
        <w:spacing w:before="70" w:after="0" w:line="281" w:lineRule="auto"/>
        <w:ind w:right="144" w:firstLine="180"/>
        <w:rPr>
          <w:lang w:val="ru-RU"/>
        </w:rPr>
      </w:pP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Задача учебного предмета состоит в формировании системы физкультурных знаний, жизненно важных прикладных умений и навыков, основанных на физических упражнениях для укрепления здоровья (физического, социального и психологического), освоении упражнений основной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гимнастики, плавания как жизненно важных навыков человека; овладение умениями организовывать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здоровьесберегающую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жизнедеятельность (распорядок дня, утренняя гимнастика, гимнастические</w:t>
      </w:r>
      <w:proofErr w:type="gramEnd"/>
    </w:p>
    <w:p w:rsidR="00027FFD" w:rsidRPr="000E4804" w:rsidRDefault="00027FFD">
      <w:pPr>
        <w:rPr>
          <w:lang w:val="ru-RU"/>
        </w:rPr>
        <w:sectPr w:rsidR="00027FFD" w:rsidRPr="000E4804">
          <w:pgSz w:w="11900" w:h="16840"/>
          <w:pgMar w:top="286" w:right="668" w:bottom="318" w:left="666" w:header="720" w:footer="720" w:gutter="0"/>
          <w:cols w:space="720" w:equalWidth="0">
            <w:col w:w="10566" w:space="0"/>
          </w:cols>
          <w:docGrid w:linePitch="360"/>
        </w:sectPr>
      </w:pPr>
    </w:p>
    <w:p w:rsidR="00027FFD" w:rsidRPr="000E4804" w:rsidRDefault="00027FFD">
      <w:pPr>
        <w:autoSpaceDE w:val="0"/>
        <w:autoSpaceDN w:val="0"/>
        <w:spacing w:after="66" w:line="220" w:lineRule="exact"/>
        <w:rPr>
          <w:lang w:val="ru-RU"/>
        </w:rPr>
      </w:pPr>
    </w:p>
    <w:p w:rsidR="00027FFD" w:rsidRPr="000E4804" w:rsidRDefault="0057243B">
      <w:pPr>
        <w:autoSpaceDE w:val="0"/>
        <w:autoSpaceDN w:val="0"/>
        <w:spacing w:after="0" w:line="271" w:lineRule="auto"/>
        <w:ind w:right="14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минутки, подвижные и общеразвивающие игры и т.д.); умении применять правила безопасности при выполнении физических упражнений и различных форм двигательной деятельности и как результат—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фи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зическое воспитание, формирование здоровья и здорового образа жизни.</w:t>
      </w:r>
    </w:p>
    <w:p w:rsidR="00027FFD" w:rsidRPr="000E4804" w:rsidRDefault="0057243B">
      <w:pPr>
        <w:autoSpaceDE w:val="0"/>
        <w:autoSpaceDN w:val="0"/>
        <w:spacing w:before="190" w:after="0" w:line="230" w:lineRule="auto"/>
        <w:ind w:left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Наряду с этим программа обеспечивает:</w:t>
      </w:r>
    </w:p>
    <w:p w:rsidR="00027FFD" w:rsidRPr="000E4804" w:rsidRDefault="0057243B">
      <w:pPr>
        <w:autoSpaceDE w:val="0"/>
        <w:autoSpaceDN w:val="0"/>
        <w:spacing w:before="178" w:after="0" w:line="262" w:lineRule="auto"/>
        <w:ind w:left="420" w:right="432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единство образовательного пространства на территории Российской Федерации с целью реализации равных возможностей получения качественного начального общего образования;</w:t>
      </w:r>
    </w:p>
    <w:p w:rsidR="00027FFD" w:rsidRPr="000E4804" w:rsidRDefault="0057243B">
      <w:pPr>
        <w:autoSpaceDE w:val="0"/>
        <w:autoSpaceDN w:val="0"/>
        <w:spacing w:before="238" w:after="0" w:line="262" w:lineRule="auto"/>
        <w:ind w:left="420" w:right="288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преемственность основных образовательных программ дошкольного, начального общего и основного общего образования;</w:t>
      </w:r>
    </w:p>
    <w:p w:rsidR="00027FFD" w:rsidRPr="000E4804" w:rsidRDefault="0057243B">
      <w:pPr>
        <w:autoSpaceDE w:val="0"/>
        <w:autoSpaceDN w:val="0"/>
        <w:spacing w:before="240" w:after="0" w:line="271" w:lineRule="auto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возможности формирования индивидуального подхода и различного уровня сложности с учётом образовательных потребностей и способностей обучающихся (включая одарённых детей, детей с ограниченными возможностями здоровья);</w:t>
      </w:r>
    </w:p>
    <w:p w:rsidR="00027FFD" w:rsidRPr="000E4804" w:rsidRDefault="0057243B">
      <w:pPr>
        <w:autoSpaceDE w:val="0"/>
        <w:autoSpaceDN w:val="0"/>
        <w:spacing w:before="238" w:after="0" w:line="262" w:lineRule="auto"/>
        <w:ind w:left="420" w:right="288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государственные гарантии качества начального общего образования, личностного развития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обучающихся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;</w:t>
      </w:r>
    </w:p>
    <w:p w:rsidR="00027FFD" w:rsidRPr="000E4804" w:rsidRDefault="0057243B">
      <w:pPr>
        <w:autoSpaceDE w:val="0"/>
        <w:autoSpaceDN w:val="0"/>
        <w:spacing w:before="238" w:after="0" w:line="271" w:lineRule="auto"/>
        <w:ind w:left="420" w:right="288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овладение современными технологическими средствами в ходе обучения и в повседневной жизни, освоение цифровых образовательных сред для проверки и приобретения знаний, расширения возможностей личного образовательного маршрута;</w:t>
      </w:r>
    </w:p>
    <w:p w:rsidR="00027FFD" w:rsidRPr="000E4804" w:rsidRDefault="0057243B">
      <w:pPr>
        <w:autoSpaceDE w:val="0"/>
        <w:autoSpaceDN w:val="0"/>
        <w:spacing w:before="238" w:after="0" w:line="271" w:lineRule="auto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формирование у обучающихся знаний о месте физической культуры и спорта в национальной стратегии развития России, их исторической роли, вкладе спортсменов России в мировое спортивное наследие;</w:t>
      </w:r>
    </w:p>
    <w:p w:rsidR="00027FFD" w:rsidRPr="000E4804" w:rsidRDefault="0057243B">
      <w:pPr>
        <w:autoSpaceDE w:val="0"/>
        <w:autoSpaceDN w:val="0"/>
        <w:spacing w:before="238" w:after="0" w:line="271" w:lineRule="auto"/>
        <w:ind w:left="420" w:right="14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освоение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обучающимися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технологий командной работы на основе личного вклада каждого в решение общих задач, осознания личной ответственности, объективной оценки своих и командных возможностей.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178" w:after="0" w:line="262" w:lineRule="auto"/>
        <w:ind w:right="144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Приоритет индивидуального подхода в обучении позволяет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обучающимся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осваивать программу в соответствии с возможностями каждого.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70" w:after="0" w:line="262" w:lineRule="auto"/>
        <w:ind w:right="864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Универсальными компетенциями учащихся на этапе начального образования по программе являются:</w:t>
      </w:r>
    </w:p>
    <w:p w:rsidR="00027FFD" w:rsidRPr="000E4804" w:rsidRDefault="0057243B">
      <w:pPr>
        <w:autoSpaceDE w:val="0"/>
        <w:autoSpaceDN w:val="0"/>
        <w:spacing w:before="178" w:after="0" w:line="274" w:lineRule="auto"/>
        <w:ind w:left="420" w:right="86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умение организовывать собственную деятельность, выбирать и использовать средства физической культуры для достижения цели динамики личного физического развития и физического совершенствования;</w:t>
      </w:r>
    </w:p>
    <w:p w:rsidR="00027FFD" w:rsidRPr="000E4804" w:rsidRDefault="0057243B">
      <w:pPr>
        <w:autoSpaceDE w:val="0"/>
        <w:autoSpaceDN w:val="0"/>
        <w:spacing w:before="238" w:after="0"/>
        <w:ind w:left="420" w:right="432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умение активно включаться в коллективную деятельность, взаимодействовать со сверстниками в достижении общих целей, проявлять лидерские качества в соревновательной деятельности, работоспособность в учебно-тренировочном процессе, взаимопомощь при изучении и выполнении физических упражнений;</w:t>
      </w:r>
    </w:p>
    <w:p w:rsidR="00027FFD" w:rsidRPr="000E4804" w:rsidRDefault="0057243B">
      <w:pPr>
        <w:autoSpaceDE w:val="0"/>
        <w:autoSpaceDN w:val="0"/>
        <w:spacing w:before="238" w:after="0" w:line="281" w:lineRule="auto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умение доносить информацию в доступной, яркой, эмоциональной форме в процессе общения и взаимодействия со сверстниками и взрослыми людьми, в том числе при передаче информации на заданную тему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по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общим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сведениям теории физической культуры, методикам выполнения физических упражнений, правилам проведения общеразвивающих подвижных игр и игровых заданий;</w:t>
      </w:r>
    </w:p>
    <w:p w:rsidR="00027FFD" w:rsidRPr="000E4804" w:rsidRDefault="0057243B">
      <w:pPr>
        <w:autoSpaceDE w:val="0"/>
        <w:autoSpaceDN w:val="0"/>
        <w:spacing w:before="238" w:after="0" w:line="271" w:lineRule="auto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умение работать над ошибками, в том числе при выполнении физических упражнений, слышать замечания и рекомендации педагога, концентрироваться при практическом выполнении заданий, ставить перед собой задачи гармоничного физического развития.</w:t>
      </w:r>
    </w:p>
    <w:p w:rsidR="00027FFD" w:rsidRPr="000E4804" w:rsidRDefault="00027FFD">
      <w:pPr>
        <w:rPr>
          <w:lang w:val="ru-RU"/>
        </w:rPr>
        <w:sectPr w:rsidR="00027FFD" w:rsidRPr="000E4804">
          <w:pgSz w:w="11900" w:h="16840"/>
          <w:pgMar w:top="286" w:right="712" w:bottom="302" w:left="666" w:header="720" w:footer="720" w:gutter="0"/>
          <w:cols w:space="720" w:equalWidth="0">
            <w:col w:w="10522" w:space="0"/>
          </w:cols>
          <w:docGrid w:linePitch="360"/>
        </w:sectPr>
      </w:pPr>
    </w:p>
    <w:p w:rsidR="00027FFD" w:rsidRPr="000E4804" w:rsidRDefault="00027FFD">
      <w:pPr>
        <w:autoSpaceDE w:val="0"/>
        <w:autoSpaceDN w:val="0"/>
        <w:spacing w:after="138" w:line="220" w:lineRule="exact"/>
        <w:rPr>
          <w:lang w:val="ru-RU"/>
        </w:rPr>
      </w:pPr>
    </w:p>
    <w:p w:rsidR="00027FFD" w:rsidRPr="000E4804" w:rsidRDefault="0057243B">
      <w:pPr>
        <w:autoSpaceDE w:val="0"/>
        <w:autoSpaceDN w:val="0"/>
        <w:spacing w:after="0" w:line="271" w:lineRule="auto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Место учебного предмета «Физическая культура» в учебном плане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Общее число часов, отведённых на изучение предмета «Физическая культура» в 1 классе, составляет 66 часов.</w:t>
      </w:r>
    </w:p>
    <w:p w:rsidR="00027FFD" w:rsidRPr="000E4804" w:rsidRDefault="00027FFD">
      <w:pPr>
        <w:rPr>
          <w:lang w:val="ru-RU"/>
        </w:rPr>
        <w:sectPr w:rsidR="00027FFD" w:rsidRPr="000E4804">
          <w:pgSz w:w="11900" w:h="16840"/>
          <w:pgMar w:top="358" w:right="832" w:bottom="1440" w:left="666" w:header="720" w:footer="720" w:gutter="0"/>
          <w:cols w:space="720" w:equalWidth="0">
            <w:col w:w="10402" w:space="0"/>
          </w:cols>
          <w:docGrid w:linePitch="360"/>
        </w:sectPr>
      </w:pPr>
    </w:p>
    <w:p w:rsidR="00027FFD" w:rsidRPr="000E4804" w:rsidRDefault="00027FFD">
      <w:pPr>
        <w:autoSpaceDE w:val="0"/>
        <w:autoSpaceDN w:val="0"/>
        <w:spacing w:after="78" w:line="220" w:lineRule="exact"/>
        <w:rPr>
          <w:lang w:val="ru-RU"/>
        </w:rPr>
      </w:pPr>
    </w:p>
    <w:p w:rsidR="00027FFD" w:rsidRPr="000E4804" w:rsidRDefault="0057243B">
      <w:pPr>
        <w:autoSpaceDE w:val="0"/>
        <w:autoSpaceDN w:val="0"/>
        <w:spacing w:after="0" w:line="230" w:lineRule="auto"/>
        <w:rPr>
          <w:lang w:val="ru-RU"/>
        </w:rPr>
      </w:pP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СОДЕРЖАНИЕ УЧЕБНОГО ПРЕДМЕТА 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346" w:after="0" w:line="262" w:lineRule="auto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Физическая культура. Культура движения. Гимнастика. Регулярные занятия физической культурой в рамках учебной и внеурочной деятельности. Основные разделы урока.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70" w:after="0" w:line="262" w:lineRule="auto"/>
        <w:ind w:right="432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Исходные положения в физических упражнениях: стойки, упоры, седы,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положения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лёжа, сидя, у опоры.</w:t>
      </w:r>
    </w:p>
    <w:p w:rsidR="00027FFD" w:rsidRPr="000E4804" w:rsidRDefault="0057243B">
      <w:pPr>
        <w:autoSpaceDE w:val="0"/>
        <w:autoSpaceDN w:val="0"/>
        <w:spacing w:before="70" w:after="0" w:line="271" w:lineRule="auto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Правила поведения на уроках физической культуры. Общие принципы выполнения гимнастических упражнений. Гимнастический шаг. Гимнастический (мягкий) бег. Основные хореографические позиции.</w:t>
      </w:r>
    </w:p>
    <w:p w:rsidR="00027FFD" w:rsidRPr="000E4804" w:rsidRDefault="0057243B">
      <w:pPr>
        <w:autoSpaceDE w:val="0"/>
        <w:autoSpaceDN w:val="0"/>
        <w:spacing w:before="70" w:after="0" w:line="274" w:lineRule="auto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Место для занятий физическими упражнениями. Спортивное оборудование и инвентарь. Одежда для занятий физическими упражнениями. Техника безопасности при выполнении физических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упражнений, проведении игр и спортивных эстафет.</w:t>
      </w:r>
    </w:p>
    <w:p w:rsidR="00027FFD" w:rsidRPr="000E4804" w:rsidRDefault="0057243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Распорядок дня. Личная гигиена. Основные правила личной гигиены.</w:t>
      </w:r>
    </w:p>
    <w:p w:rsidR="00027FFD" w:rsidRPr="000E4804" w:rsidRDefault="0057243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Самоконтроль. Строевые команды, построение, расчёт.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70" w:after="0" w:line="286" w:lineRule="auto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Физические упражнения </w:t>
      </w:r>
      <w:r w:rsidRPr="000E4804">
        <w:rPr>
          <w:lang w:val="ru-RU"/>
        </w:rPr>
        <w:br/>
      </w:r>
      <w:r w:rsidRPr="000E4804">
        <w:rPr>
          <w:lang w:val="ru-RU"/>
        </w:rPr>
        <w:tab/>
      </w:r>
      <w:proofErr w:type="spellStart"/>
      <w:r w:rsidRPr="000E4804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Упражнения</w:t>
      </w:r>
      <w:proofErr w:type="spellEnd"/>
      <w:r w:rsidRPr="000E4804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 по видам разминки </w:t>
      </w:r>
      <w:r w:rsidRPr="000E4804">
        <w:rPr>
          <w:lang w:val="ru-RU"/>
        </w:rPr>
        <w:br/>
      </w: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Общая разминка. </w:t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Упражнения общей разминки. Влияние выполнения упражнений общей разминки на подготовку мышц тела к выполнению физических упражнений. Освоение техники выполнения упражнений общей разминки с контролем дыхания: приставные шаги вперёд на полной стопе (гимнастический шаг), шаги с продвижением вперёд на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полупальцах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и пятках («казачок»), шаги с продвижением вперёд на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полупальцах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с выпрямленными коленями и в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полуприседе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(«жираф»),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шаги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с продвижением вперёд, сочетаемые с отведением рук назад на горизонтальном уровне («конькобежец»). Освоение танцевальных позиций у опоры.</w:t>
      </w:r>
    </w:p>
    <w:p w:rsidR="00027FFD" w:rsidRPr="000E4804" w:rsidRDefault="0057243B">
      <w:pPr>
        <w:autoSpaceDE w:val="0"/>
        <w:autoSpaceDN w:val="0"/>
        <w:spacing w:before="70" w:after="0" w:line="281" w:lineRule="auto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Партерная разминка. </w:t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Освоение техники выполнения упражнений для формирования и развития опорно-двигательного аппарата: упражнения для формирования стопы, укрепления мышц стопы, развития гибкости и подвижности суставов («лягушонок»); упражнения для растяжки задней поверхности мышц бедра и формирования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выворотности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стоп («крестик»); упражнения для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укрепления мышц ног, увеличения подвижности тазобедренных, коленных и голеностопных суставов («велосипед»).</w:t>
      </w:r>
    </w:p>
    <w:p w:rsidR="00027FFD" w:rsidRPr="000E4804" w:rsidRDefault="0057243B">
      <w:pPr>
        <w:autoSpaceDE w:val="0"/>
        <w:autoSpaceDN w:val="0"/>
        <w:spacing w:before="70" w:after="0"/>
        <w:ind w:right="144"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Упражнения для укрепления мышц тела и развития гибкости позвоночника, упражнения для разогревания методом скручивания мышц спины («верёвочка»); упражнения для укрепления мышц спины и увеличения их эластичности («рыбка»); упражнения для развития гибкости позвоночника и плечевого пояса («мост») из положения лёжа.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72" w:after="0" w:line="271" w:lineRule="auto"/>
        <w:ind w:right="144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Подводящие упражнения </w:t>
      </w:r>
      <w:r w:rsidRPr="000E4804">
        <w:rPr>
          <w:lang w:val="ru-RU"/>
        </w:rPr>
        <w:br/>
      </w: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Группировка, кувырок в сторону; освоение подводящих упражнений к выполнению продольных и поперечных шпагатов («ящерка»).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70" w:after="0"/>
        <w:ind w:right="432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Упражнения для развития моторики и координации с гимнастическим предметом </w:t>
      </w: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Удержание скакалки.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Вращение кистью руки скакалки, сложенной вчетверо, — перед собой, сложенной вдвое — поочерёдно в лицевой, боковой плоскостях.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Подскоки через скакалку вперёд, назад. Прыжки через скакалку вперёд, назад. Игровые задания со скакалкой.</w:t>
      </w:r>
    </w:p>
    <w:p w:rsidR="00027FFD" w:rsidRPr="000E4804" w:rsidRDefault="0057243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Удержание гимнастического мяча. Баланс мяча на ладони, передача мяча из руки в руку.</w:t>
      </w:r>
    </w:p>
    <w:p w:rsidR="00027FFD" w:rsidRPr="000E4804" w:rsidRDefault="0057243B">
      <w:pPr>
        <w:autoSpaceDE w:val="0"/>
        <w:autoSpaceDN w:val="0"/>
        <w:spacing w:before="70" w:after="0" w:line="262" w:lineRule="auto"/>
        <w:ind w:right="576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Одиночный отбив мяча от пола. Переброска мяча с ладони на тыльную сторону руки и обратно. Перекат мяча по полу, по рукам. Бросок и ловля мяча. Игровые задания с мячом.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70" w:after="0"/>
        <w:ind w:right="144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Упражнения для развития координации и развития жизненно важных навыков и умений </w:t>
      </w: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Равновесие — колено вперёд попеременно каждой ногой. Равновесие («арабеск») попеременно каждой ногой. Повороты в обе стороны на сорок пять и девяносто градусов. Прыжки толчком с двух ног вперёд, назад, с поворотом на сорок пять и девяносто градусов в обе стороны.</w:t>
      </w:r>
    </w:p>
    <w:p w:rsidR="00027FFD" w:rsidRPr="000E4804" w:rsidRDefault="00027FFD">
      <w:pPr>
        <w:rPr>
          <w:lang w:val="ru-RU"/>
        </w:rPr>
        <w:sectPr w:rsidR="00027FFD" w:rsidRPr="000E4804">
          <w:pgSz w:w="11900" w:h="16840"/>
          <w:pgMar w:top="298" w:right="638" w:bottom="290" w:left="666" w:header="720" w:footer="720" w:gutter="0"/>
          <w:cols w:space="720" w:equalWidth="0">
            <w:col w:w="10596" w:space="0"/>
          </w:cols>
          <w:docGrid w:linePitch="360"/>
        </w:sectPr>
      </w:pPr>
    </w:p>
    <w:p w:rsidR="00027FFD" w:rsidRPr="000E4804" w:rsidRDefault="00027FFD">
      <w:pPr>
        <w:autoSpaceDE w:val="0"/>
        <w:autoSpaceDN w:val="0"/>
        <w:spacing w:after="96" w:line="220" w:lineRule="exact"/>
        <w:rPr>
          <w:lang w:val="ru-RU"/>
        </w:rPr>
      </w:pPr>
    </w:p>
    <w:p w:rsidR="00027FFD" w:rsidRPr="000E4804" w:rsidRDefault="0057243B">
      <w:pPr>
        <w:autoSpaceDE w:val="0"/>
        <w:autoSpaceDN w:val="0"/>
        <w:spacing w:after="0" w:line="230" w:lineRule="auto"/>
        <w:ind w:left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Освоение танцевальных шагов: «буратино», «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ковырялочка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», «верёвочка».</w:t>
      </w:r>
    </w:p>
    <w:p w:rsidR="00027FFD" w:rsidRPr="000E4804" w:rsidRDefault="0057243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Бег, сочетаемый с круговыми движениями руками.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70" w:after="0" w:line="271" w:lineRule="auto"/>
        <w:rPr>
          <w:lang w:val="ru-RU"/>
        </w:rPr>
      </w:pPr>
      <w:r w:rsidRPr="000E4804">
        <w:rPr>
          <w:lang w:val="ru-RU"/>
        </w:rPr>
        <w:tab/>
      </w:r>
      <w:proofErr w:type="spellStart"/>
      <w:r w:rsidRPr="000E4804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Игрыиигровыезадания</w:t>
      </w:r>
      <w:proofErr w:type="spellEnd"/>
      <w:r w:rsidRPr="000E4804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, </w:t>
      </w:r>
      <w:proofErr w:type="spellStart"/>
      <w:r w:rsidRPr="000E4804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спортивныеэстафеты</w:t>
      </w:r>
      <w:proofErr w:type="spellEnd"/>
      <w:r w:rsidRPr="000E4804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 </w:t>
      </w:r>
      <w:r w:rsidRPr="000E4804">
        <w:rPr>
          <w:lang w:val="ru-RU"/>
        </w:rPr>
        <w:br/>
      </w: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Музыкально-сценические игры. Игровые задания. Спортивные эстафеты с мячом, со скакалкой. Спортивные игры с элементами единоборства.</w:t>
      </w:r>
    </w:p>
    <w:p w:rsidR="00027FFD" w:rsidRPr="000E4804" w:rsidRDefault="0057243B">
      <w:pPr>
        <w:autoSpaceDE w:val="0"/>
        <w:autoSpaceDN w:val="0"/>
        <w:spacing w:before="70" w:after="0" w:line="262" w:lineRule="auto"/>
        <w:ind w:left="180" w:right="2160"/>
        <w:rPr>
          <w:lang w:val="ru-RU"/>
        </w:rPr>
      </w:pPr>
      <w:proofErr w:type="spellStart"/>
      <w:r w:rsidRPr="000E4804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Организующиекомандыиприёмы</w:t>
      </w:r>
      <w:proofErr w:type="spellEnd"/>
      <w:r w:rsidRPr="000E4804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Освоение универсальных умений при выполнении организующих команд.</w:t>
      </w:r>
    </w:p>
    <w:p w:rsidR="00027FFD" w:rsidRPr="000E4804" w:rsidRDefault="00027FFD">
      <w:pPr>
        <w:rPr>
          <w:lang w:val="ru-RU"/>
        </w:rPr>
        <w:sectPr w:rsidR="00027FFD" w:rsidRPr="000E4804">
          <w:pgSz w:w="11900" w:h="16840"/>
          <w:pgMar w:top="316" w:right="1156" w:bottom="1440" w:left="666" w:header="720" w:footer="720" w:gutter="0"/>
          <w:cols w:space="720" w:equalWidth="0">
            <w:col w:w="10078" w:space="0"/>
          </w:cols>
          <w:docGrid w:linePitch="360"/>
        </w:sectPr>
      </w:pPr>
    </w:p>
    <w:p w:rsidR="00027FFD" w:rsidRPr="000E4804" w:rsidRDefault="00027FFD">
      <w:pPr>
        <w:autoSpaceDE w:val="0"/>
        <w:autoSpaceDN w:val="0"/>
        <w:spacing w:after="78" w:line="220" w:lineRule="exact"/>
        <w:rPr>
          <w:lang w:val="ru-RU"/>
        </w:rPr>
      </w:pPr>
    </w:p>
    <w:p w:rsidR="00027FFD" w:rsidRPr="000E4804" w:rsidRDefault="0057243B">
      <w:pPr>
        <w:autoSpaceDE w:val="0"/>
        <w:autoSpaceDN w:val="0"/>
        <w:spacing w:after="0" w:line="230" w:lineRule="auto"/>
        <w:rPr>
          <w:lang w:val="ru-RU"/>
        </w:rPr>
      </w:pP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>ПЛАНИРУЕМЫЕ ОБРАЗОВАТЕЛЬНЫЕ РЕЗУЛЬТАТЫ</w:t>
      </w:r>
    </w:p>
    <w:p w:rsidR="00027FFD" w:rsidRPr="000E4804" w:rsidRDefault="0057243B">
      <w:pPr>
        <w:autoSpaceDE w:val="0"/>
        <w:autoSpaceDN w:val="0"/>
        <w:spacing w:before="346" w:after="0" w:line="271" w:lineRule="auto"/>
        <w:ind w:right="720"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В соответствии с требованиями к результатам освоения основных образовательных программ начального общего образования ФГОС программа направлена на достижение обучающимися личностных,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метапредметных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и предметных результатов по физической культуре.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190" w:after="0" w:line="281" w:lineRule="auto"/>
        <w:ind w:right="288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ЛИЧНОСТНЫЕ РЕЗУЛЬТАТЫ </w:t>
      </w:r>
      <w:r w:rsidRPr="000E4804">
        <w:rPr>
          <w:lang w:val="ru-RU"/>
        </w:rPr>
        <w:br/>
      </w: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Личностные результаты освоения программы начального общего образования достигаются в ходе обучения физической культуре в единстве учебной и воспитательной деятельности организации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саморазвития и социализации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обучающихся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027FFD" w:rsidRPr="000E4804" w:rsidRDefault="0057243B">
      <w:pPr>
        <w:autoSpaceDE w:val="0"/>
        <w:autoSpaceDN w:val="0"/>
        <w:spacing w:before="72" w:after="0" w:line="271" w:lineRule="auto"/>
        <w:ind w:right="288"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Личностные результаты освоения предмета «Физическая культура» в начальной школе отражают готовность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обучающихся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руководствоваться ценностями и приобретение первоначального опыта деятельности на их основе.</w:t>
      </w:r>
    </w:p>
    <w:p w:rsidR="00027FFD" w:rsidRPr="000E4804" w:rsidRDefault="0057243B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>Патриотическое воспитание:</w:t>
      </w:r>
    </w:p>
    <w:p w:rsidR="00027FFD" w:rsidRPr="000E4804" w:rsidRDefault="0057243B">
      <w:pPr>
        <w:autoSpaceDE w:val="0"/>
        <w:autoSpaceDN w:val="0"/>
        <w:spacing w:before="178" w:after="0" w:line="281" w:lineRule="auto"/>
        <w:ind w:left="420"/>
        <w:rPr>
          <w:lang w:val="ru-RU"/>
        </w:rPr>
      </w:pP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ценностное отношение к отечественному спортивному, культурному, историческому и научному наследию, понимание значения физической культуры в жизни современного общества, способность владеть достоверной информацией о спортивных достижениях сборных команд по видам спорта на международной спортивной арене, основных мировых и отечественных тенденциях развития физической культуры для блага человека, заинтересованность в научных знаниях о человеке.</w:t>
      </w:r>
      <w:proofErr w:type="gramEnd"/>
    </w:p>
    <w:p w:rsidR="00027FFD" w:rsidRPr="000E4804" w:rsidRDefault="0057243B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>Гражданское воспитание:</w:t>
      </w:r>
    </w:p>
    <w:p w:rsidR="00027FFD" w:rsidRPr="000E4804" w:rsidRDefault="0057243B">
      <w:pPr>
        <w:autoSpaceDE w:val="0"/>
        <w:autoSpaceDN w:val="0"/>
        <w:spacing w:before="178" w:after="0" w:line="286" w:lineRule="auto"/>
        <w:ind w:left="420"/>
        <w:rPr>
          <w:lang w:val="ru-RU"/>
        </w:rPr>
      </w:pP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представление о социальных нормах и правилах межличностных отношений в коллективе, готовность к разнообразной совместной деятельности при выполнении учебных, познавательных задач, освоение и выполнение физических упражнений, создание учебных проектов, стремление к взаимопониманию и взаимопомощи в процессе этой учебной деятельности; готовность оценивать своё поведение и поступки своих товарищей с позиции нравственных и правовых норм с учётом осознания последствий поступков;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оказание посильной помощи и моральной поддержки сверстникам при выполнении учебных заданий, доброжелательное и уважительное отношение при объяснении ошибок и способов их устранения.</w:t>
      </w:r>
    </w:p>
    <w:p w:rsidR="00027FFD" w:rsidRPr="000E4804" w:rsidRDefault="0057243B">
      <w:pPr>
        <w:autoSpaceDE w:val="0"/>
        <w:autoSpaceDN w:val="0"/>
        <w:spacing w:before="180" w:after="0" w:line="230" w:lineRule="auto"/>
        <w:ind w:left="180"/>
        <w:rPr>
          <w:lang w:val="ru-RU"/>
        </w:rPr>
      </w:pP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>Ценности научного познания:</w:t>
      </w:r>
    </w:p>
    <w:p w:rsidR="00027FFD" w:rsidRPr="000E4804" w:rsidRDefault="0057243B">
      <w:pPr>
        <w:autoSpaceDE w:val="0"/>
        <w:autoSpaceDN w:val="0"/>
        <w:spacing w:before="180" w:after="0" w:line="262" w:lineRule="auto"/>
        <w:ind w:left="420" w:right="576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знание истории развития представлений о физическом развитии и воспитании человека в российской культурно-педагогической традиции;</w:t>
      </w:r>
    </w:p>
    <w:p w:rsidR="00027FFD" w:rsidRPr="000E4804" w:rsidRDefault="0057243B">
      <w:pPr>
        <w:autoSpaceDE w:val="0"/>
        <w:autoSpaceDN w:val="0"/>
        <w:spacing w:before="238" w:after="0" w:line="271" w:lineRule="auto"/>
        <w:ind w:left="420" w:right="14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познавательные мотивы, направленные на получение новых знаний по физической культуре, необходимых для формирования здоровья и здоровых привычек, физического развития и физического совершенствования;</w:t>
      </w:r>
    </w:p>
    <w:p w:rsidR="00027FFD" w:rsidRPr="000E4804" w:rsidRDefault="0057243B">
      <w:pPr>
        <w:autoSpaceDE w:val="0"/>
        <w:autoSpaceDN w:val="0"/>
        <w:spacing w:before="238" w:after="0" w:line="271" w:lineRule="auto"/>
        <w:ind w:left="420" w:right="288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познавательная и информационная культура, в том числе навыки самостоятельной работы с учебными текстами, справочной литературой, доступными техническими средствами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информационных технологий;</w:t>
      </w:r>
    </w:p>
    <w:p w:rsidR="00027FFD" w:rsidRPr="000E4804" w:rsidRDefault="0057243B">
      <w:pPr>
        <w:autoSpaceDE w:val="0"/>
        <w:autoSpaceDN w:val="0"/>
        <w:spacing w:before="238" w:after="0" w:line="271" w:lineRule="auto"/>
        <w:ind w:left="420" w:right="432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интерес к обучению и познанию, любознательность, готовность и способность к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самообразованию, исследовательской деятельности, к осознанному выбору направленности и уровня обучения в дальнейшем.</w:t>
      </w:r>
    </w:p>
    <w:p w:rsidR="00027FFD" w:rsidRPr="000E4804" w:rsidRDefault="0057243B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>Формирование культуры здоровья:</w:t>
      </w:r>
    </w:p>
    <w:p w:rsidR="00027FFD" w:rsidRPr="000E4804" w:rsidRDefault="00027FFD">
      <w:pPr>
        <w:rPr>
          <w:lang w:val="ru-RU"/>
        </w:rPr>
        <w:sectPr w:rsidR="00027FFD" w:rsidRPr="000E4804">
          <w:pgSz w:w="11900" w:h="16840"/>
          <w:pgMar w:top="298" w:right="650" w:bottom="324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027FFD" w:rsidRPr="000E4804" w:rsidRDefault="00027FFD">
      <w:pPr>
        <w:autoSpaceDE w:val="0"/>
        <w:autoSpaceDN w:val="0"/>
        <w:spacing w:after="108" w:line="220" w:lineRule="exact"/>
        <w:rPr>
          <w:lang w:val="ru-RU"/>
        </w:rPr>
      </w:pPr>
    </w:p>
    <w:p w:rsidR="00027FFD" w:rsidRPr="000E4804" w:rsidRDefault="0057243B">
      <w:pPr>
        <w:autoSpaceDE w:val="0"/>
        <w:autoSpaceDN w:val="0"/>
        <w:spacing w:after="0" w:line="281" w:lineRule="auto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осознание ценности своего здоровья для себя, общества, государства; ответственное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отношение к регулярным занятиям физической культурой, в том числе освоению гимнастических упражнений и плавания как важных жизнеобеспечивающих умений; установка на здоровый образ жизни, необходимость соблюдения правил безопасности при занятиях физической культурой и спортом.</w:t>
      </w:r>
    </w:p>
    <w:p w:rsidR="00027FFD" w:rsidRPr="000E4804" w:rsidRDefault="0057243B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>Экологическое воспитание:</w:t>
      </w:r>
    </w:p>
    <w:p w:rsidR="00027FFD" w:rsidRPr="000E4804" w:rsidRDefault="0057243B">
      <w:pPr>
        <w:autoSpaceDE w:val="0"/>
        <w:autoSpaceDN w:val="0"/>
        <w:spacing w:before="178" w:after="0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экологически целесообразное отношение к природе, внимательное отношение к человеку, его потребностям в жизнеобеспечивающих двигательных действиях; ответственное отношение к собственному физическому и психическому здоровью, осознание ценности соблюдения правил безопасного поведения в ситуациях, угрожающих здоровью и жизни людей;</w:t>
      </w:r>
    </w:p>
    <w:p w:rsidR="00027FFD" w:rsidRPr="000E4804" w:rsidRDefault="0057243B">
      <w:pPr>
        <w:autoSpaceDE w:val="0"/>
        <w:autoSpaceDN w:val="0"/>
        <w:spacing w:before="240" w:after="0" w:line="262" w:lineRule="auto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экологическое мышление, умение руководствоваться им в познавательной, коммуникативной и социальной практике.</w:t>
      </w:r>
    </w:p>
    <w:p w:rsidR="00027FFD" w:rsidRPr="000E4804" w:rsidRDefault="0057243B">
      <w:pPr>
        <w:autoSpaceDE w:val="0"/>
        <w:autoSpaceDN w:val="0"/>
        <w:spacing w:before="298" w:after="0" w:line="230" w:lineRule="auto"/>
        <w:ind w:left="180"/>
        <w:rPr>
          <w:lang w:val="ru-RU"/>
        </w:rPr>
      </w:pP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>МЕТАПРЕДМЕТНЫЕ РЕЗУЛЬТАТЫ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190" w:after="0" w:line="262" w:lineRule="auto"/>
        <w:ind w:right="864"/>
        <w:rPr>
          <w:lang w:val="ru-RU"/>
        </w:rPr>
      </w:pPr>
      <w:r w:rsidRPr="000E4804">
        <w:rPr>
          <w:lang w:val="ru-RU"/>
        </w:rPr>
        <w:tab/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Метапредметные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результаты освоения образовательной программы по физической культуре отражают овладение универсальными познавательными действиями.</w:t>
      </w:r>
    </w:p>
    <w:p w:rsidR="00027FFD" w:rsidRPr="000E4804" w:rsidRDefault="0057243B">
      <w:pPr>
        <w:autoSpaceDE w:val="0"/>
        <w:autoSpaceDN w:val="0"/>
        <w:spacing w:before="70" w:after="0" w:line="283" w:lineRule="auto"/>
        <w:ind w:firstLine="180"/>
        <w:rPr>
          <w:lang w:val="ru-RU"/>
        </w:rPr>
      </w:pP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В составе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метапредметных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результатов выделяют такие значимые для формирования мировоззрения формы научного познания, как научный факт, гипотеза, теория, закон, понятие, проблема, идея, категория, которые используются в естественно-научных учебных предметах и позволяют на основе знаний из этих предметов формировать представление о целостной научной картине мира, и универсальные учебные действия (познавательные, коммуникативные, регулятивные), которые обеспечивают формирование готовности к самостоятельному планированию и осуществлению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учебной деятельности.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70" w:after="0"/>
        <w:ind w:right="864"/>
        <w:rPr>
          <w:lang w:val="ru-RU"/>
        </w:rPr>
      </w:pPr>
      <w:r w:rsidRPr="000E4804">
        <w:rPr>
          <w:lang w:val="ru-RU"/>
        </w:rPr>
        <w:tab/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Метапредметные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результаты освоения образовательной программы по физической культуре отражают овладение универсальными учебными действиями, в том числе: </w:t>
      </w:r>
      <w:r w:rsidRPr="000E4804">
        <w:rPr>
          <w:lang w:val="ru-RU"/>
        </w:rPr>
        <w:br/>
      </w: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1) </w:t>
      </w: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>Познавательные универсальные учебные действия</w:t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, отражающие методы познания окружающего мира:</w:t>
      </w:r>
    </w:p>
    <w:p w:rsidR="00027FFD" w:rsidRPr="000E4804" w:rsidRDefault="0057243B">
      <w:pPr>
        <w:autoSpaceDE w:val="0"/>
        <w:autoSpaceDN w:val="0"/>
        <w:spacing w:before="178" w:after="0" w:line="262" w:lineRule="auto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ориентироваться в терминах и понятиях, используемых в физической культуре (в пределах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изученного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), применять изученную терминологию в своих устных и письменных высказываниях;</w:t>
      </w:r>
    </w:p>
    <w:p w:rsidR="00027FFD" w:rsidRPr="000E4804" w:rsidRDefault="0057243B">
      <w:pPr>
        <w:autoSpaceDE w:val="0"/>
        <w:autoSpaceDN w:val="0"/>
        <w:spacing w:before="240" w:after="0" w:line="262" w:lineRule="auto"/>
        <w:ind w:left="420" w:right="86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выявлять признаки положительного влияния занятий физической культурой на работу организма, сохранение его здоровья и эмоционального благополучия;</w:t>
      </w:r>
    </w:p>
    <w:p w:rsidR="00027FFD" w:rsidRPr="000E4804" w:rsidRDefault="0057243B">
      <w:pPr>
        <w:autoSpaceDE w:val="0"/>
        <w:autoSpaceDN w:val="0"/>
        <w:spacing w:before="238" w:after="0" w:line="262" w:lineRule="auto"/>
        <w:ind w:left="420" w:right="86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моделировать правила безопасного поведения при освоении физических упражнений, плавании;</w:t>
      </w:r>
    </w:p>
    <w:p w:rsidR="00027FFD" w:rsidRPr="000E4804" w:rsidRDefault="0057243B">
      <w:pPr>
        <w:autoSpaceDE w:val="0"/>
        <w:autoSpaceDN w:val="0"/>
        <w:spacing w:before="238" w:after="0" w:line="262" w:lineRule="auto"/>
        <w:ind w:left="420" w:right="1152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устанавливать связь между физическими упражнениями и их влиянием на развитие физических качеств;</w:t>
      </w:r>
    </w:p>
    <w:p w:rsidR="00027FFD" w:rsidRPr="000E4804" w:rsidRDefault="0057243B">
      <w:pPr>
        <w:autoSpaceDE w:val="0"/>
        <w:autoSpaceDN w:val="0"/>
        <w:spacing w:before="238" w:after="0"/>
        <w:ind w:left="420" w:right="432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классифицировать виды физических упражнений в соответствии с определённым классификационным признаком: по признаку исторически сложившихся систем физического воспитания, по преимущественной целевой направленности их использования,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преимущественному воздействию на развитие отдельных качеств (способностей) человека;</w:t>
      </w:r>
    </w:p>
    <w:p w:rsidR="00027FFD" w:rsidRPr="000E4804" w:rsidRDefault="0057243B">
      <w:pPr>
        <w:autoSpaceDE w:val="0"/>
        <w:autoSpaceDN w:val="0"/>
        <w:spacing w:before="238" w:after="0" w:line="271" w:lineRule="auto"/>
        <w:ind w:left="420" w:right="432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приводить примеры и осуществлять демонстрацию гимнастических упражнений, навыков плавания, ходьбы на лыжах (при условии наличия снежного покрова), упражнений начальной подготовки по виду спорта (по выбору), туристических физических упражнений;</w:t>
      </w:r>
    </w:p>
    <w:p w:rsidR="00027FFD" w:rsidRPr="000E4804" w:rsidRDefault="00027FFD">
      <w:pPr>
        <w:rPr>
          <w:lang w:val="ru-RU"/>
        </w:rPr>
        <w:sectPr w:rsidR="00027FFD" w:rsidRPr="000E4804">
          <w:pgSz w:w="11900" w:h="16840"/>
          <w:pgMar w:top="328" w:right="658" w:bottom="398" w:left="666" w:header="720" w:footer="720" w:gutter="0"/>
          <w:cols w:space="720" w:equalWidth="0">
            <w:col w:w="10576" w:space="0"/>
          </w:cols>
          <w:docGrid w:linePitch="360"/>
        </w:sectPr>
      </w:pPr>
    </w:p>
    <w:p w:rsidR="00027FFD" w:rsidRPr="000E4804" w:rsidRDefault="00027FFD">
      <w:pPr>
        <w:autoSpaceDE w:val="0"/>
        <w:autoSpaceDN w:val="0"/>
        <w:spacing w:after="72" w:line="220" w:lineRule="exact"/>
        <w:rPr>
          <w:lang w:val="ru-RU"/>
        </w:rPr>
      </w:pPr>
    </w:p>
    <w:p w:rsidR="00027FFD" w:rsidRPr="000E4804" w:rsidRDefault="0057243B">
      <w:pPr>
        <w:autoSpaceDE w:val="0"/>
        <w:autoSpaceDN w:val="0"/>
        <w:spacing w:after="0" w:line="262" w:lineRule="auto"/>
        <w:ind w:left="420" w:right="432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самостоятельно (или в совместной деятельности) составлять комбинацию упражнений для утренней гимнастики с индивидуальным дозированием физических упражнений;</w:t>
      </w:r>
    </w:p>
    <w:p w:rsidR="00027FFD" w:rsidRPr="000E4804" w:rsidRDefault="0057243B">
      <w:pPr>
        <w:autoSpaceDE w:val="0"/>
        <w:autoSpaceDN w:val="0"/>
        <w:spacing w:before="238" w:after="0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формировать умение понимать причины успеха / неуспеха учебной деятельности, в том числе для целей эффективного развития физических качеств и способностей в соответствии с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сенситивными периодами развития, способности конструктивно находить решение и действовать даже в ситуациях неуспеха;</w:t>
      </w:r>
    </w:p>
    <w:p w:rsidR="00027FFD" w:rsidRPr="000E4804" w:rsidRDefault="0057243B">
      <w:pPr>
        <w:autoSpaceDE w:val="0"/>
        <w:autoSpaceDN w:val="0"/>
        <w:spacing w:before="238" w:after="0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овладевать базовыми предметными и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межпредметными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понятиями, отражающими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существенные связи и отношения между объектами и процессами; использовать знания и умения в области культуры движения, эстетического восприятия в учебной деятельности иных учебных предметов;</w:t>
      </w:r>
    </w:p>
    <w:p w:rsidR="00027FFD" w:rsidRPr="000E4804" w:rsidRDefault="0057243B">
      <w:pPr>
        <w:autoSpaceDE w:val="0"/>
        <w:autoSpaceDN w:val="0"/>
        <w:spacing w:before="240" w:after="0" w:line="271" w:lineRule="auto"/>
        <w:ind w:left="420" w:right="14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использовать информацию, полученную посредством наблюдений, просмотра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видеоматериалов, иллюстраций, для эффективного физического развития, в том числе с использованием гимнастических, игровых, спортивных, туристических физических упражнений;</w:t>
      </w:r>
    </w:p>
    <w:p w:rsidR="00027FFD" w:rsidRPr="000E4804" w:rsidRDefault="0057243B">
      <w:pPr>
        <w:autoSpaceDE w:val="0"/>
        <w:autoSpaceDN w:val="0"/>
        <w:spacing w:before="238" w:after="0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использовать средства информационно-коммуникационных технологий для решения учебных и практических задач (в том числе Интернет с контролируемым выходом), оценивать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объективность информации и возможности её использования для решения конкретных учебных задач.</w:t>
      </w:r>
    </w:p>
    <w:p w:rsidR="00027FFD" w:rsidRPr="000E4804" w:rsidRDefault="0057243B">
      <w:pPr>
        <w:autoSpaceDE w:val="0"/>
        <w:autoSpaceDN w:val="0"/>
        <w:spacing w:before="178" w:after="0"/>
        <w:ind w:firstLine="18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2) </w:t>
      </w: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>Коммуникативные универсальные учебные действия</w:t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, отражающие способность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обучающегося осуществлять коммуникативную деятельность, использовать правила общения в конкретных учебных и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внеучебных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ситуациях; самостоятельную организацию речевой деятельности в устной и письменной форме:</w:t>
      </w:r>
    </w:p>
    <w:p w:rsidR="00027FFD" w:rsidRPr="000E4804" w:rsidRDefault="0057243B">
      <w:pPr>
        <w:autoSpaceDE w:val="0"/>
        <w:autoSpaceDN w:val="0"/>
        <w:spacing w:before="178" w:after="0" w:line="271" w:lineRule="auto"/>
        <w:ind w:left="420" w:right="86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вступать в диалог, задавать собеседнику вопросы, использовать реплики-уточнения и дополнения; формулировать собственное мнение и идеи, аргументированно их излагать; выслушивать разные мнения, учитывать их в диалоге;</w:t>
      </w:r>
    </w:p>
    <w:p w:rsidR="00027FFD" w:rsidRPr="000E4804" w:rsidRDefault="0057243B">
      <w:pPr>
        <w:autoSpaceDE w:val="0"/>
        <w:autoSpaceDN w:val="0"/>
        <w:spacing w:before="238" w:after="0" w:line="262" w:lineRule="auto"/>
        <w:ind w:left="420" w:right="86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описывать влияние физической культуры на здоровье и эмоциональное благополучие человека;</w:t>
      </w:r>
    </w:p>
    <w:p w:rsidR="00027FFD" w:rsidRPr="000E4804" w:rsidRDefault="0057243B">
      <w:pPr>
        <w:autoSpaceDE w:val="0"/>
        <w:autoSpaceDN w:val="0"/>
        <w:spacing w:before="238" w:after="0" w:line="262" w:lineRule="auto"/>
        <w:ind w:left="420" w:right="1008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строить гипотезы о возможных отрицательных последствиях нарушения правил при выполнении физических движений, в играх и игровых заданиях, спортивных эстафетах;</w:t>
      </w:r>
    </w:p>
    <w:p w:rsidR="00027FFD" w:rsidRPr="000E4804" w:rsidRDefault="0057243B">
      <w:pPr>
        <w:autoSpaceDE w:val="0"/>
        <w:autoSpaceDN w:val="0"/>
        <w:spacing w:before="240" w:after="0"/>
        <w:ind w:left="420" w:right="14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организовывать (при содействии взрослого или самостоятельно) игры, спортивные эстафеты, выполнение физических упражнений в коллективе, включая обсуждение цели общей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деятельности, распределение ролей, выполнение функциональных обязанностей, осуществление действий для достижения результата;</w:t>
      </w:r>
    </w:p>
    <w:p w:rsidR="00027FFD" w:rsidRPr="000E4804" w:rsidRDefault="0057243B">
      <w:pPr>
        <w:autoSpaceDE w:val="0"/>
        <w:autoSpaceDN w:val="0"/>
        <w:spacing w:before="238" w:after="0" w:line="271" w:lineRule="auto"/>
        <w:ind w:left="420" w:right="86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проявлять интерес к работе товарищей; в доброжелательной форме комментировать и оценивать их достижения, высказывать свои предложения и пожелания; оказывать при необходимости помощь;</w:t>
      </w:r>
    </w:p>
    <w:p w:rsidR="00027FFD" w:rsidRPr="000E4804" w:rsidRDefault="0057243B">
      <w:pPr>
        <w:autoSpaceDE w:val="0"/>
        <w:autoSpaceDN w:val="0"/>
        <w:spacing w:before="238" w:after="0" w:line="271" w:lineRule="auto"/>
        <w:ind w:left="420" w:right="288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продуктивно сотрудничать (общение, взаимодействие) со сверстниками при решении задач выполнения физических упражнений, игровых заданий и игр на уроках, во внеурочной и внешкольной физкультурной деятельности;</w:t>
      </w:r>
    </w:p>
    <w:p w:rsidR="00027FFD" w:rsidRPr="000E4804" w:rsidRDefault="0057243B">
      <w:pPr>
        <w:autoSpaceDE w:val="0"/>
        <w:autoSpaceDN w:val="0"/>
        <w:spacing w:before="238" w:after="0" w:line="230" w:lineRule="auto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конструктивно разрешать конфликты посредством учёта интересов сторон и сотрудничества.</w:t>
      </w:r>
    </w:p>
    <w:p w:rsidR="00027FFD" w:rsidRPr="000E4804" w:rsidRDefault="0057243B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3) </w:t>
      </w: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>Регулятивные универсальные учебные действия</w:t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, отражающие способности обучающегося</w:t>
      </w:r>
      <w:proofErr w:type="gramEnd"/>
    </w:p>
    <w:p w:rsidR="00027FFD" w:rsidRPr="000E4804" w:rsidRDefault="00027FFD">
      <w:pPr>
        <w:rPr>
          <w:lang w:val="ru-RU"/>
        </w:rPr>
        <w:sectPr w:rsidR="00027FFD" w:rsidRPr="000E4804">
          <w:pgSz w:w="11900" w:h="16840"/>
          <w:pgMar w:top="292" w:right="666" w:bottom="438" w:left="666" w:header="720" w:footer="720" w:gutter="0"/>
          <w:cols w:space="720" w:equalWidth="0">
            <w:col w:w="10568" w:space="0"/>
          </w:cols>
          <w:docGrid w:linePitch="360"/>
        </w:sectPr>
      </w:pPr>
    </w:p>
    <w:p w:rsidR="00027FFD" w:rsidRPr="000E4804" w:rsidRDefault="00027FFD">
      <w:pPr>
        <w:autoSpaceDE w:val="0"/>
        <w:autoSpaceDN w:val="0"/>
        <w:spacing w:after="66" w:line="220" w:lineRule="exact"/>
        <w:rPr>
          <w:lang w:val="ru-RU"/>
        </w:rPr>
      </w:pPr>
    </w:p>
    <w:p w:rsidR="00027FFD" w:rsidRPr="000E4804" w:rsidRDefault="0057243B">
      <w:pPr>
        <w:autoSpaceDE w:val="0"/>
        <w:autoSpaceDN w:val="0"/>
        <w:spacing w:after="0" w:line="262" w:lineRule="auto"/>
        <w:ind w:right="288"/>
        <w:rPr>
          <w:lang w:val="ru-RU"/>
        </w:rPr>
      </w:pP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строить учебно-познавательную деятельность, учитывая все её компоненты (цель, мотив, прогноз, средства, контроль, оценка):</w:t>
      </w:r>
      <w:proofErr w:type="gramEnd"/>
    </w:p>
    <w:p w:rsidR="00027FFD" w:rsidRPr="000E4804" w:rsidRDefault="0057243B">
      <w:pPr>
        <w:autoSpaceDE w:val="0"/>
        <w:autoSpaceDN w:val="0"/>
        <w:spacing w:before="178" w:after="0" w:line="262" w:lineRule="auto"/>
        <w:ind w:left="420" w:right="14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оценивать влияние занятий физической подготовкой на состояние своего организма (снятие утомляемости, улучшение настроения, уменьшение частоты простудных заболеваний);</w:t>
      </w:r>
    </w:p>
    <w:p w:rsidR="00027FFD" w:rsidRPr="000E4804" w:rsidRDefault="0057243B">
      <w:pPr>
        <w:autoSpaceDE w:val="0"/>
        <w:autoSpaceDN w:val="0"/>
        <w:spacing w:before="238" w:after="0" w:line="262" w:lineRule="auto"/>
        <w:ind w:left="420" w:right="288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контролировать состояние организма на уроках физической культуры и в самостоятельной повседневной физической деятельности по показателям частоты пульса и самочувствия;</w:t>
      </w:r>
    </w:p>
    <w:p w:rsidR="00027FFD" w:rsidRPr="000E4804" w:rsidRDefault="0057243B">
      <w:pPr>
        <w:autoSpaceDE w:val="0"/>
        <w:autoSpaceDN w:val="0"/>
        <w:spacing w:before="238" w:after="0" w:line="230" w:lineRule="auto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предусматривать возникновение возможных ситуаций, опасных для здоровья и жизни;</w:t>
      </w:r>
    </w:p>
    <w:p w:rsidR="00027FFD" w:rsidRPr="000E4804" w:rsidRDefault="0057243B">
      <w:pPr>
        <w:autoSpaceDE w:val="0"/>
        <w:autoSpaceDN w:val="0"/>
        <w:spacing w:before="238" w:after="0" w:line="274" w:lineRule="auto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проявлять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волевую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саморегуляцию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при планировании и выполнении намеченных планов организации своей жизнедеятельности; проявлять стремление к успешной образовательной, в том числе физкультурно-спортивной, деятельности; анализировать свои ошибки;</w:t>
      </w:r>
    </w:p>
    <w:p w:rsidR="00027FFD" w:rsidRPr="000E4804" w:rsidRDefault="0057243B">
      <w:pPr>
        <w:autoSpaceDE w:val="0"/>
        <w:autoSpaceDN w:val="0"/>
        <w:spacing w:before="238" w:after="0" w:line="262" w:lineRule="auto"/>
        <w:ind w:left="420" w:right="1296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осуществлять информационную, познавательную и практическую деятельность с использованием различных средств информации и коммуникации.</w:t>
      </w:r>
    </w:p>
    <w:p w:rsidR="00027FFD" w:rsidRPr="000E4804" w:rsidRDefault="0057243B">
      <w:pPr>
        <w:autoSpaceDE w:val="0"/>
        <w:autoSpaceDN w:val="0"/>
        <w:spacing w:before="298" w:after="0" w:line="230" w:lineRule="auto"/>
        <w:ind w:left="180"/>
        <w:rPr>
          <w:lang w:val="ru-RU"/>
        </w:rPr>
      </w:pP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>ПРЕДМЕТНЫЕ РЕЗУЛЬТАТЫ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190" w:after="0" w:line="262" w:lineRule="auto"/>
        <w:ind w:right="720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Предметные результаты изучения учебного предмета «Физическая культура» отражают опыт учащихся в физкультурной деятельности.</w:t>
      </w:r>
    </w:p>
    <w:p w:rsidR="00027FFD" w:rsidRPr="000E4804" w:rsidRDefault="0057243B">
      <w:pPr>
        <w:autoSpaceDE w:val="0"/>
        <w:autoSpaceDN w:val="0"/>
        <w:spacing w:before="70" w:after="0" w:line="281" w:lineRule="auto"/>
        <w:ind w:firstLine="180"/>
        <w:rPr>
          <w:lang w:val="ru-RU"/>
        </w:rPr>
      </w:pP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В составе предметных результатов по освоению обязательного содержания, установленного данной программой, выделяются: полученные знания, освоенные обучающимися; умения и способы действий, специфические для предметной области «Физическая культура» периода развития детей возраста начальной школы; виды деятельности по получению новых знаний, их интерпретации, преобразованию и применению в различных учебных и новых ситуациях.</w:t>
      </w:r>
      <w:proofErr w:type="gramEnd"/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70" w:after="0" w:line="262" w:lineRule="auto"/>
        <w:ind w:right="288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В состав предметных результатов по освоению обязательного содержания включены физические упражнения:</w:t>
      </w:r>
    </w:p>
    <w:p w:rsidR="00027FFD" w:rsidRPr="000E4804" w:rsidRDefault="0057243B">
      <w:pPr>
        <w:autoSpaceDE w:val="0"/>
        <w:autoSpaceDN w:val="0"/>
        <w:spacing w:before="178" w:after="0"/>
        <w:ind w:left="420" w:right="288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гимнастические упражнения, характеризующиеся многообразием искусственно созданных движений и действий, эффективность которых оценивается избирательностью воздействия на строение и функции организма, а также правильностью, красотой и координационной сложностью всех движений;</w:t>
      </w:r>
    </w:p>
    <w:p w:rsidR="00027FFD" w:rsidRPr="000E4804" w:rsidRDefault="0057243B">
      <w:pPr>
        <w:autoSpaceDE w:val="0"/>
        <w:autoSpaceDN w:val="0"/>
        <w:spacing w:before="238" w:after="0" w:line="281" w:lineRule="auto"/>
        <w:ind w:left="420" w:right="144"/>
        <w:rPr>
          <w:lang w:val="ru-RU"/>
        </w:rPr>
      </w:pP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игровые упражнения, состоящие из естественных видов действий (элементарных движений, бега, бросков и т. п.), которые выполняются в разнообразных вариантах в соответствии с изменяющейся игровой ситуацией и оцениваются по эффективности влияния на организм в целом и по конечному результату действия (точнее бросить, быстрее добежать, выполнить в соответствии с предлагаемой техникой выполнения или конечным результатом задания и т. п.);</w:t>
      </w:r>
      <w:proofErr w:type="gramEnd"/>
    </w:p>
    <w:p w:rsidR="00027FFD" w:rsidRPr="000E4804" w:rsidRDefault="0057243B">
      <w:pPr>
        <w:autoSpaceDE w:val="0"/>
        <w:autoSpaceDN w:val="0"/>
        <w:spacing w:before="238" w:after="0"/>
        <w:ind w:left="420" w:right="576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туристические физические упражнения, включающие ходьбу, бег, прыжки, преодоление препятствий, ходьбу на лыжах, езду на велосипеде, эффективность которых оценивается комплексным воздействием на организм и результативностью преодоления расстояния и препятствий на местности;</w:t>
      </w:r>
    </w:p>
    <w:p w:rsidR="00027FFD" w:rsidRPr="000E4804" w:rsidRDefault="0057243B">
      <w:pPr>
        <w:autoSpaceDE w:val="0"/>
        <w:autoSpaceDN w:val="0"/>
        <w:spacing w:before="238" w:after="0" w:line="281" w:lineRule="auto"/>
        <w:ind w:left="420" w:right="14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спортивные упражнения объединяют ту группу действий, исполнение которых искусственно стандартизировано в соответствии с Единой всесоюзной спортивной классификацией и является предметом специализации для достижения максимальных спортивных результатов. К последней группе в программе условно относятся некоторые физические упражнения первых трёх трупп, если им присущи перечисленные признаки (спортивные гимнастические упражнения,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спортивные игровые упражнения, спортивные туристические упражнения).</w:t>
      </w:r>
    </w:p>
    <w:p w:rsidR="00027FFD" w:rsidRPr="000E4804" w:rsidRDefault="00027FFD">
      <w:pPr>
        <w:rPr>
          <w:lang w:val="ru-RU"/>
        </w:rPr>
        <w:sectPr w:rsidR="00027FFD" w:rsidRPr="000E4804">
          <w:pgSz w:w="11900" w:h="16840"/>
          <w:pgMar w:top="286" w:right="706" w:bottom="408" w:left="666" w:header="720" w:footer="720" w:gutter="0"/>
          <w:cols w:space="720" w:equalWidth="0">
            <w:col w:w="10528" w:space="0"/>
          </w:cols>
          <w:docGrid w:linePitch="360"/>
        </w:sectPr>
      </w:pPr>
    </w:p>
    <w:p w:rsidR="00027FFD" w:rsidRPr="000E4804" w:rsidRDefault="00027FFD">
      <w:pPr>
        <w:autoSpaceDE w:val="0"/>
        <w:autoSpaceDN w:val="0"/>
        <w:spacing w:after="78" w:line="220" w:lineRule="exact"/>
        <w:rPr>
          <w:lang w:val="ru-RU"/>
        </w:rPr>
      </w:pPr>
    </w:p>
    <w:p w:rsidR="00027FFD" w:rsidRPr="000E4804" w:rsidRDefault="0057243B">
      <w:pPr>
        <w:autoSpaceDE w:val="0"/>
        <w:autoSpaceDN w:val="0"/>
        <w:spacing w:after="0" w:line="262" w:lineRule="auto"/>
        <w:ind w:left="180" w:right="432"/>
        <w:rPr>
          <w:lang w:val="ru-RU"/>
        </w:rPr>
      </w:pP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Предметные результаты </w:t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отражают </w:t>
      </w:r>
      <w:proofErr w:type="spell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сформированность</w:t>
      </w:r>
      <w:proofErr w:type="spell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у обучающихся определённых умений. </w:t>
      </w: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>1) Знания о физической культуре:</w:t>
      </w:r>
    </w:p>
    <w:p w:rsidR="00027FFD" w:rsidRPr="000E4804" w:rsidRDefault="0057243B">
      <w:pPr>
        <w:autoSpaceDE w:val="0"/>
        <w:autoSpaceDN w:val="0"/>
        <w:spacing w:before="178" w:after="0" w:line="262" w:lineRule="auto"/>
        <w:ind w:left="420" w:right="288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различать основные предметные области физической культуры (гимнастика, игры, туризм, спорт);</w:t>
      </w:r>
    </w:p>
    <w:p w:rsidR="00027FFD" w:rsidRPr="000E4804" w:rsidRDefault="0057243B">
      <w:pPr>
        <w:autoSpaceDE w:val="0"/>
        <w:autoSpaceDN w:val="0"/>
        <w:spacing w:before="238" w:after="0"/>
        <w:ind w:left="420" w:right="14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формулировать правила составления распорядка дня с использованием знаний принципов личной гигиены, требований к одежде и обуви для занятий физическими упражнениями в зале и на улице; иметь представление о здоровом образе жизни, о важности ведения активного образа жизни;</w:t>
      </w:r>
    </w:p>
    <w:p w:rsidR="00027FFD" w:rsidRPr="000E4804" w:rsidRDefault="0057243B">
      <w:pPr>
        <w:autoSpaceDE w:val="0"/>
        <w:autoSpaceDN w:val="0"/>
        <w:spacing w:before="240" w:after="0" w:line="262" w:lineRule="auto"/>
        <w:ind w:left="420" w:right="1008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знать и формулировать основные правила безопасного поведения в местах занятий физическими упражнениями (в спортивном зале, на спортивной площадке, в бассейне);</w:t>
      </w:r>
    </w:p>
    <w:p w:rsidR="00027FFD" w:rsidRPr="000E4804" w:rsidRDefault="0057243B">
      <w:pPr>
        <w:autoSpaceDE w:val="0"/>
        <w:autoSpaceDN w:val="0"/>
        <w:spacing w:before="240" w:after="0" w:line="281" w:lineRule="auto"/>
        <w:ind w:left="420" w:right="288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знать и формулировать простейшие правила закаливания и организации самостоятельных занятий физическими упражнениями, уметь применять их в повседневной жизни; понимать и раскрывать значение регулярного выполнения гимнастических упражнений для гармоничного развития; знать и описывать формы наблюдения за динамикой развития гибкости и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координационных способностей;</w:t>
      </w:r>
    </w:p>
    <w:p w:rsidR="00027FFD" w:rsidRPr="000E4804" w:rsidRDefault="0057243B">
      <w:pPr>
        <w:autoSpaceDE w:val="0"/>
        <w:autoSpaceDN w:val="0"/>
        <w:spacing w:before="238" w:after="0" w:line="230" w:lineRule="auto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знать основные виды разминки.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178" w:after="0" w:line="271" w:lineRule="auto"/>
        <w:ind w:right="1152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2) Способы физкультурной деятельности: </w:t>
      </w:r>
      <w:r w:rsidRPr="000E4804">
        <w:rPr>
          <w:lang w:val="ru-RU"/>
        </w:rPr>
        <w:br/>
      </w: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Самостоятельные занятия общеразвивающими и </w:t>
      </w:r>
      <w:proofErr w:type="spellStart"/>
      <w:r w:rsidRPr="000E4804">
        <w:rPr>
          <w:rFonts w:ascii="Times New Roman" w:eastAsia="Times New Roman" w:hAnsi="Times New Roman"/>
          <w:i/>
          <w:color w:val="000000"/>
          <w:sz w:val="24"/>
          <w:lang w:val="ru-RU"/>
        </w:rPr>
        <w:t>здоровьеформирующими</w:t>
      </w:r>
      <w:proofErr w:type="spellEnd"/>
      <w:r w:rsidRPr="000E4804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 физическими упражнениями:</w:t>
      </w:r>
    </w:p>
    <w:p w:rsidR="00027FFD" w:rsidRPr="000E4804" w:rsidRDefault="0057243B">
      <w:pPr>
        <w:autoSpaceDE w:val="0"/>
        <w:autoSpaceDN w:val="0"/>
        <w:spacing w:before="178" w:after="0" w:line="262" w:lineRule="auto"/>
        <w:ind w:left="420" w:right="288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выбирать гимнастические упражнения для формирования стопы, </w:t>
      </w:r>
      <w:proofErr w:type="gramStart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осанки</w:t>
      </w:r>
      <w:proofErr w:type="gramEnd"/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 в положении стоя, сидя и при ходьбе; упражнения для развития гибкости и координации;</w:t>
      </w:r>
    </w:p>
    <w:p w:rsidR="00027FFD" w:rsidRPr="000E4804" w:rsidRDefault="0057243B">
      <w:pPr>
        <w:autoSpaceDE w:val="0"/>
        <w:autoSpaceDN w:val="0"/>
        <w:spacing w:before="238" w:after="0"/>
        <w:ind w:left="420" w:right="7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составлять и выполнять индивидуальный распорядок дня с включением утренней гимнастики, физкультминуток, выполнения упражнений гимнастики; измерять и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демонстрировать в записи индивидуальные показатели длины и массы тела, сравнивать их значения с рекомендуемыми для гармоничного развития значениями.</w:t>
      </w:r>
    </w:p>
    <w:p w:rsidR="00027FFD" w:rsidRPr="000E4804" w:rsidRDefault="0057243B">
      <w:pPr>
        <w:tabs>
          <w:tab w:val="left" w:pos="180"/>
        </w:tabs>
        <w:autoSpaceDE w:val="0"/>
        <w:autoSpaceDN w:val="0"/>
        <w:spacing w:before="178" w:after="0" w:line="262" w:lineRule="auto"/>
        <w:ind w:right="1296"/>
        <w:rPr>
          <w:lang w:val="ru-RU"/>
        </w:rPr>
      </w:pPr>
      <w:r w:rsidRPr="000E4804">
        <w:rPr>
          <w:lang w:val="ru-RU"/>
        </w:rPr>
        <w:tab/>
      </w:r>
      <w:r w:rsidRPr="000E4804">
        <w:rPr>
          <w:rFonts w:ascii="Times New Roman" w:eastAsia="Times New Roman" w:hAnsi="Times New Roman"/>
          <w:i/>
          <w:color w:val="000000"/>
          <w:sz w:val="24"/>
          <w:lang w:val="ru-RU"/>
        </w:rPr>
        <w:t>Самостоятельные развивающие, подвижные игры и спортивные эстафеты, строевые упражнения:</w:t>
      </w:r>
    </w:p>
    <w:p w:rsidR="00027FFD" w:rsidRPr="000E4804" w:rsidRDefault="0057243B">
      <w:pPr>
        <w:autoSpaceDE w:val="0"/>
        <w:autoSpaceDN w:val="0"/>
        <w:spacing w:before="180" w:after="0" w:line="281" w:lineRule="auto"/>
        <w:ind w:left="420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участвовать в спортивных эстафетах, развивающих подвижных играх, в том числе ролевых, с заданиями на выполнение движений под музыку и с использованием танцевальных шагов; выполнять игровые задания для знакомства с видами спорта, плаванием, основами туристической деятельности; общаться и взаимодействовать в игровой деятельности; выполнять команды и строевые упражнения.</w:t>
      </w:r>
    </w:p>
    <w:p w:rsidR="00027FFD" w:rsidRPr="000E4804" w:rsidRDefault="0057243B">
      <w:pPr>
        <w:autoSpaceDE w:val="0"/>
        <w:autoSpaceDN w:val="0"/>
        <w:spacing w:before="178" w:after="0" w:line="262" w:lineRule="auto"/>
        <w:ind w:left="180" w:right="5328"/>
        <w:rPr>
          <w:lang w:val="ru-RU"/>
        </w:rPr>
      </w:pPr>
      <w:r w:rsidRPr="000E4804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3) Физическое совершенствование: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i/>
          <w:color w:val="000000"/>
          <w:sz w:val="24"/>
          <w:lang w:val="ru-RU"/>
        </w:rPr>
        <w:t>Физкультурно-оздоровительная деятельность:</w:t>
      </w:r>
    </w:p>
    <w:p w:rsidR="00027FFD" w:rsidRPr="000E4804" w:rsidRDefault="0057243B">
      <w:pPr>
        <w:autoSpaceDE w:val="0"/>
        <w:autoSpaceDN w:val="0"/>
        <w:spacing w:before="178" w:after="0" w:line="262" w:lineRule="auto"/>
        <w:ind w:left="420" w:right="576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осваивать технику выполнения гимнастических упражнений для формирования опорно-двигательного аппарата, включая гимнастический шаг, мягкий бег;</w:t>
      </w:r>
    </w:p>
    <w:p w:rsidR="00027FFD" w:rsidRPr="000E4804" w:rsidRDefault="0057243B">
      <w:pPr>
        <w:autoSpaceDE w:val="0"/>
        <w:autoSpaceDN w:val="0"/>
        <w:spacing w:before="238" w:after="0" w:line="271" w:lineRule="auto"/>
        <w:ind w:left="420" w:right="144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упражнения основной гимнастики на развитие физических качеств (гибкость, координация), эффективность развития которых приходится на возрастной период начальной школы, и развития силы, основанной на удержании собственного веса;</w:t>
      </w:r>
    </w:p>
    <w:p w:rsidR="00027FFD" w:rsidRPr="000E4804" w:rsidRDefault="0057243B">
      <w:pPr>
        <w:autoSpaceDE w:val="0"/>
        <w:autoSpaceDN w:val="0"/>
        <w:spacing w:before="238" w:after="0" w:line="262" w:lineRule="auto"/>
        <w:ind w:left="420" w:right="288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осваивать гимнастические упражнения на развитие моторики, координационно-скоростных способностей, в том числе с использованием гимнастических предметов (скакалка, мяч);</w:t>
      </w:r>
    </w:p>
    <w:p w:rsidR="00027FFD" w:rsidRPr="000E4804" w:rsidRDefault="00027FFD">
      <w:pPr>
        <w:rPr>
          <w:lang w:val="ru-RU"/>
        </w:rPr>
        <w:sectPr w:rsidR="00027FFD" w:rsidRPr="000E4804">
          <w:pgSz w:w="11900" w:h="16840"/>
          <w:pgMar w:top="298" w:right="710" w:bottom="302" w:left="666" w:header="720" w:footer="720" w:gutter="0"/>
          <w:cols w:space="720" w:equalWidth="0">
            <w:col w:w="10524" w:space="0"/>
          </w:cols>
          <w:docGrid w:linePitch="360"/>
        </w:sectPr>
      </w:pPr>
    </w:p>
    <w:p w:rsidR="00027FFD" w:rsidRPr="000E4804" w:rsidRDefault="00027FFD">
      <w:pPr>
        <w:autoSpaceDE w:val="0"/>
        <w:autoSpaceDN w:val="0"/>
        <w:spacing w:after="168" w:line="220" w:lineRule="exact"/>
        <w:rPr>
          <w:lang w:val="ru-RU"/>
        </w:rPr>
      </w:pPr>
    </w:p>
    <w:p w:rsidR="00027FFD" w:rsidRPr="000E4804" w:rsidRDefault="0057243B">
      <w:pPr>
        <w:autoSpaceDE w:val="0"/>
        <w:autoSpaceDN w:val="0"/>
        <w:spacing w:after="0" w:line="271" w:lineRule="auto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 xml:space="preserve">—  осваивать гимнастические упражнения, направленные на развитие жизненно важных навыков и умений (группировка, кувырки; повороты в обе стороны; равновесие на каждой ноге </w:t>
      </w:r>
      <w:r w:rsidRPr="000E4804">
        <w:rPr>
          <w:lang w:val="ru-RU"/>
        </w:rPr>
        <w:br/>
      </w: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попеременно; прыжки толчком с двух ног вперёд, назад, с поворотом в обе стороны;</w:t>
      </w:r>
    </w:p>
    <w:p w:rsidR="00027FFD" w:rsidRPr="000E4804" w:rsidRDefault="0057243B">
      <w:pPr>
        <w:autoSpaceDE w:val="0"/>
        <w:autoSpaceDN w:val="0"/>
        <w:spacing w:before="238" w:after="0" w:line="230" w:lineRule="auto"/>
        <w:rPr>
          <w:lang w:val="ru-RU"/>
        </w:rPr>
      </w:pPr>
      <w:r w:rsidRPr="000E4804">
        <w:rPr>
          <w:rFonts w:ascii="Times New Roman" w:eastAsia="Times New Roman" w:hAnsi="Times New Roman"/>
          <w:color w:val="000000"/>
          <w:sz w:val="24"/>
          <w:lang w:val="ru-RU"/>
        </w:rPr>
        <w:t>—  осваивать способы игровой деятельности.</w:t>
      </w:r>
    </w:p>
    <w:p w:rsidR="00027FFD" w:rsidRPr="000E4804" w:rsidRDefault="00027FFD">
      <w:pPr>
        <w:rPr>
          <w:lang w:val="ru-RU"/>
        </w:rPr>
        <w:sectPr w:rsidR="00027FFD" w:rsidRPr="000E4804">
          <w:pgSz w:w="11900" w:h="16840"/>
          <w:pgMar w:top="388" w:right="754" w:bottom="1440" w:left="1086" w:header="720" w:footer="720" w:gutter="0"/>
          <w:cols w:space="720" w:equalWidth="0">
            <w:col w:w="10059" w:space="0"/>
          </w:cols>
          <w:docGrid w:linePitch="360"/>
        </w:sectPr>
      </w:pPr>
    </w:p>
    <w:p w:rsidR="00027FFD" w:rsidRPr="000E4804" w:rsidRDefault="00027FFD">
      <w:pPr>
        <w:autoSpaceDE w:val="0"/>
        <w:autoSpaceDN w:val="0"/>
        <w:spacing w:after="64" w:line="220" w:lineRule="exact"/>
        <w:rPr>
          <w:lang w:val="ru-RU"/>
        </w:rPr>
      </w:pPr>
    </w:p>
    <w:p w:rsidR="00027FFD" w:rsidRPr="000E4804" w:rsidRDefault="0057243B">
      <w:pPr>
        <w:autoSpaceDE w:val="0"/>
        <w:autoSpaceDN w:val="0"/>
        <w:spacing w:after="258" w:line="233" w:lineRule="auto"/>
        <w:rPr>
          <w:lang w:val="ru-RU"/>
        </w:rPr>
      </w:pPr>
      <w:r w:rsidRPr="000E4804">
        <w:rPr>
          <w:rFonts w:ascii="Times New Roman" w:eastAsia="Times New Roman" w:hAnsi="Times New Roman"/>
          <w:b/>
          <w:color w:val="000000"/>
          <w:w w:val="101"/>
          <w:sz w:val="19"/>
          <w:lang w:val="ru-RU"/>
        </w:rPr>
        <w:t xml:space="preserve">ТЕМАТИЧЕСКОЕ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96"/>
        <w:gridCol w:w="6172"/>
        <w:gridCol w:w="528"/>
        <w:gridCol w:w="1104"/>
        <w:gridCol w:w="1142"/>
        <w:gridCol w:w="804"/>
        <w:gridCol w:w="3146"/>
        <w:gridCol w:w="828"/>
        <w:gridCol w:w="1382"/>
      </w:tblGrid>
      <w:tr w:rsidR="00027FFD">
        <w:trPr>
          <w:trHeight w:hRule="exact" w:val="348"/>
        </w:trPr>
        <w:tc>
          <w:tcPr>
            <w:tcW w:w="3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45" w:lineRule="auto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п/п</w:t>
            </w:r>
          </w:p>
        </w:tc>
        <w:tc>
          <w:tcPr>
            <w:tcW w:w="61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Наименование разделов и тем программы</w:t>
            </w:r>
          </w:p>
        </w:tc>
        <w:tc>
          <w:tcPr>
            <w:tcW w:w="27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Количество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часов</w:t>
            </w:r>
            <w:proofErr w:type="spellEnd"/>
          </w:p>
        </w:tc>
        <w:tc>
          <w:tcPr>
            <w:tcW w:w="8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изучения</w:t>
            </w:r>
          </w:p>
        </w:tc>
        <w:tc>
          <w:tcPr>
            <w:tcW w:w="31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Виды деятельности</w:t>
            </w:r>
          </w:p>
        </w:tc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47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Виды,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формы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контроля</w:t>
            </w:r>
          </w:p>
        </w:tc>
        <w:tc>
          <w:tcPr>
            <w:tcW w:w="13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5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Электронные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(цифровые)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образовательные ресурсы</w:t>
            </w:r>
          </w:p>
        </w:tc>
      </w:tr>
      <w:tr w:rsidR="00027FFD">
        <w:trPr>
          <w:trHeight w:hRule="exact" w:val="576"/>
        </w:trPr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7FFD" w:rsidRDefault="00027FFD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7FFD" w:rsidRDefault="00027FFD"/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всего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контрольные работы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практические работы</w:t>
            </w:r>
          </w:p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7FFD" w:rsidRDefault="00027FFD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7FFD" w:rsidRDefault="00027FFD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7FFD" w:rsidRDefault="00027FFD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7FFD" w:rsidRDefault="00027FFD"/>
        </w:tc>
      </w:tr>
      <w:tr w:rsidR="00027FFD" w:rsidRPr="00091444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Раздел 1.</w:t>
            </w:r>
            <w:r w:rsidRPr="000E4804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 Знания о физической культуре</w:t>
            </w:r>
          </w:p>
        </w:tc>
      </w:tr>
      <w:tr w:rsidR="00027FFD">
        <w:trPr>
          <w:trHeight w:hRule="exact" w:val="734"/>
        </w:trPr>
        <w:tc>
          <w:tcPr>
            <w:tcW w:w="39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1.1.</w:t>
            </w:r>
          </w:p>
        </w:tc>
        <w:tc>
          <w:tcPr>
            <w:tcW w:w="617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6" w:after="0" w:line="245" w:lineRule="auto"/>
              <w:ind w:left="72" w:right="288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Физическая культура: Гимнастика. Игры. Туризм. Спорт. Важность регулярных занятий физической культурой в рамках учебной и внеурочной деятельности.</w:t>
            </w:r>
          </w:p>
          <w:p w:rsidR="00027FFD" w:rsidRDefault="0057243B">
            <w:pPr>
              <w:autoSpaceDE w:val="0"/>
              <w:autoSpaceDN w:val="0"/>
              <w:spacing w:before="18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Основные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разделы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урока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. ГТО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314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Определять понятие: Физическая культура;;</w:t>
            </w:r>
          </w:p>
        </w:tc>
        <w:tc>
          <w:tcPr>
            <w:tcW w:w="8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https://resh.edu.ru/</w:t>
            </w:r>
          </w:p>
        </w:tc>
      </w:tr>
      <w:tr w:rsidR="00027FFD">
        <w:trPr>
          <w:trHeight w:hRule="exact" w:val="73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1.2.</w:t>
            </w:r>
          </w:p>
        </w:tc>
        <w:tc>
          <w:tcPr>
            <w:tcW w:w="6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50" w:lineRule="auto"/>
              <w:ind w:left="72" w:right="432"/>
            </w:pPr>
            <w:r w:rsidRPr="000E4804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Правила поведения на уроках физической культуры. Общие принципы выполнения физических упражнений.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Гимнастический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шаг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. Гимнастический (мягкий) бег. Основные хореографические позиции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Определять понятие: Физическая культура;;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https://resh.edu.ru</w:t>
            </w:r>
          </w:p>
        </w:tc>
      </w:tr>
      <w:tr w:rsidR="00027FFD">
        <w:trPr>
          <w:trHeight w:hRule="exact" w:val="732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1.3.</w:t>
            </w:r>
          </w:p>
        </w:tc>
        <w:tc>
          <w:tcPr>
            <w:tcW w:w="6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6" w:after="0" w:line="250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Место для занятий физическими упражнениями. Спортивное оборудование и инвентарь. Одежда для занятий физическими упражнениями. Техника безопасности при выполнении физических упражнений, проведении игр и спортивных эстафет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6" w:after="0" w:line="245" w:lineRule="auto"/>
              <w:ind w:left="72" w:right="43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Определять и кратко характеризовать понятие «Здоровый образ жизни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»;;</w:t>
            </w:r>
            <w:proofErr w:type="gramEnd"/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45" w:lineRule="auto"/>
              <w:ind w:left="72" w:right="144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https://resh.edu.ru</w:t>
            </w:r>
          </w:p>
        </w:tc>
      </w:tr>
      <w:tr w:rsidR="00027FFD">
        <w:trPr>
          <w:trHeight w:hRule="exact" w:val="924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1.4.</w:t>
            </w:r>
          </w:p>
        </w:tc>
        <w:tc>
          <w:tcPr>
            <w:tcW w:w="6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45" w:lineRule="auto"/>
              <w:ind w:left="72" w:right="1008"/>
            </w:pPr>
            <w:r w:rsidRPr="000E4804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Распорядок дня. Личная гигиена. Основные правила личной гигиены.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Закаливание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8" w:after="0" w:line="250" w:lineRule="auto"/>
              <w:ind w:left="72" w:right="288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Знать правила личной гигиены и правила закаливания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  <w:proofErr w:type="gramEnd"/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45" w:lineRule="auto"/>
              <w:ind w:left="72" w:right="144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https://resh.edu.ru</w:t>
            </w:r>
          </w:p>
        </w:tc>
      </w:tr>
      <w:tr w:rsidR="00027FFD">
        <w:trPr>
          <w:trHeight w:hRule="exact" w:val="926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1.5</w:t>
            </w:r>
          </w:p>
        </w:tc>
        <w:tc>
          <w:tcPr>
            <w:tcW w:w="6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Строевые команды, виды построения, расчёта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8" w:after="0" w:line="250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Понимать и отличать физические </w:t>
            </w:r>
            <w:proofErr w:type="spellStart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качеств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а«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Гибкость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» и «Координация». Описывать формы наблюдения за динамикой развития гибкости и координационных способностей;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45" w:lineRule="auto"/>
              <w:ind w:left="72" w:right="144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https://resh.edu.ru</w:t>
            </w:r>
          </w:p>
        </w:tc>
      </w:tr>
      <w:tr w:rsidR="00027FFD">
        <w:trPr>
          <w:trHeight w:hRule="exact" w:val="348"/>
        </w:trPr>
        <w:tc>
          <w:tcPr>
            <w:tcW w:w="65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10</w:t>
            </w:r>
          </w:p>
        </w:tc>
        <w:tc>
          <w:tcPr>
            <w:tcW w:w="840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Способы физкультурной деятельности</w:t>
            </w:r>
          </w:p>
        </w:tc>
      </w:tr>
      <w:tr w:rsidR="00027FFD">
        <w:trPr>
          <w:trHeight w:hRule="exact" w:val="540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2.1.</w:t>
            </w:r>
          </w:p>
        </w:tc>
        <w:tc>
          <w:tcPr>
            <w:tcW w:w="6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6" w:after="0" w:line="245" w:lineRule="auto"/>
              <w:ind w:left="72" w:right="720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Самостоятельные занятия общеразвивающими и </w:t>
            </w:r>
            <w:proofErr w:type="spellStart"/>
            <w:r w:rsidRPr="000E4804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здоровьеформирующими</w:t>
            </w:r>
            <w:proofErr w:type="spellEnd"/>
            <w:r w:rsidRPr="000E4804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 физическими упражнениями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45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Составлять индивидуальный распорядок дня;;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https://resh.edu.ru</w:t>
            </w:r>
          </w:p>
        </w:tc>
      </w:tr>
      <w:tr w:rsidR="00027FFD">
        <w:trPr>
          <w:trHeight w:hRule="exact" w:val="540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2.2.</w:t>
            </w:r>
          </w:p>
        </w:tc>
        <w:tc>
          <w:tcPr>
            <w:tcW w:w="6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8" w:after="0" w:line="245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Самостоятельные развивающие подвижные игры и спортивные эстафеты, строевые упражнения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8" w:after="0" w:line="245" w:lineRule="auto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Общаться и взаимодействовать в игровой деятельности;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45" w:lineRule="auto"/>
              <w:ind w:left="72" w:right="144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https://resh.edu.ru</w:t>
            </w:r>
          </w:p>
        </w:tc>
      </w:tr>
      <w:tr w:rsidR="00027FFD">
        <w:trPr>
          <w:trHeight w:hRule="exact" w:val="2654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2.3.</w:t>
            </w:r>
          </w:p>
        </w:tc>
        <w:tc>
          <w:tcPr>
            <w:tcW w:w="6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Самоконтроль. Строевые команды и построения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8" w:after="0" w:line="254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Различать и самостоятельно организовывать построения по строевым командам: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«Становись!»;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«Равняйсь!»;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 «Смирно!»;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«Вольно!»;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«Отставить!»;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«Разойдись»;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«П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о-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порядку рассчитайсь!»;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«На первый—второй рассчитайсь!»;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«На первый—третий рассчитайсь!»;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45" w:lineRule="auto"/>
              <w:ind w:left="72" w:right="144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https://resh.edu.ru</w:t>
            </w:r>
          </w:p>
        </w:tc>
      </w:tr>
      <w:tr w:rsidR="00027FFD">
        <w:trPr>
          <w:trHeight w:hRule="exact" w:val="328"/>
        </w:trPr>
        <w:tc>
          <w:tcPr>
            <w:tcW w:w="65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10</w:t>
            </w:r>
          </w:p>
        </w:tc>
        <w:tc>
          <w:tcPr>
            <w:tcW w:w="840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</w:tbl>
    <w:p w:rsidR="00027FFD" w:rsidRDefault="00027FFD">
      <w:pPr>
        <w:autoSpaceDE w:val="0"/>
        <w:autoSpaceDN w:val="0"/>
        <w:spacing w:after="0" w:line="14" w:lineRule="exact"/>
      </w:pPr>
    </w:p>
    <w:p w:rsidR="00027FFD" w:rsidRDefault="00027FFD">
      <w:pPr>
        <w:sectPr w:rsidR="00027FFD">
          <w:pgSz w:w="16840" w:h="11900"/>
          <w:pgMar w:top="282" w:right="640" w:bottom="376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027FFD" w:rsidRDefault="00027FF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96"/>
        <w:gridCol w:w="6172"/>
        <w:gridCol w:w="528"/>
        <w:gridCol w:w="1104"/>
        <w:gridCol w:w="1142"/>
        <w:gridCol w:w="804"/>
        <w:gridCol w:w="3146"/>
        <w:gridCol w:w="828"/>
        <w:gridCol w:w="1382"/>
      </w:tblGrid>
      <w:tr w:rsidR="00027FFD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 3.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Физкультурно-оздоровительная деятельность</w:t>
            </w:r>
          </w:p>
        </w:tc>
      </w:tr>
      <w:tr w:rsidR="00027FFD">
        <w:trPr>
          <w:trHeight w:hRule="exact" w:val="1188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3.1.</w:t>
            </w:r>
          </w:p>
        </w:tc>
        <w:tc>
          <w:tcPr>
            <w:tcW w:w="6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8" w:after="0" w:line="247" w:lineRule="auto"/>
              <w:ind w:left="72" w:right="288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Освоение упражнений основной гимнастики: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— для формирования и развития опорно-двигательного аппарата;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— для развития координации, моторики и жизненно важных навыков и умений.</w:t>
            </w:r>
          </w:p>
          <w:p w:rsidR="00027FFD" w:rsidRPr="000E4804" w:rsidRDefault="0057243B">
            <w:pPr>
              <w:autoSpaceDE w:val="0"/>
              <w:autoSpaceDN w:val="0"/>
              <w:spacing w:before="20" w:after="0" w:line="230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Контроль величины нагрузки и дыхания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8" w:after="0" w:line="252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Освоение универсальных умений по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самостоятельному выполнению упражнений для формирования и развития ;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опорно-двигательного аппарата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;;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  <w:proofErr w:type="gramEnd"/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45" w:lineRule="auto"/>
              <w:ind w:left="72" w:right="144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https://resh.edu.ru</w:t>
            </w:r>
          </w:p>
        </w:tc>
      </w:tr>
      <w:tr w:rsidR="00027FFD">
        <w:trPr>
          <w:trHeight w:hRule="exact" w:val="1118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3.2.</w:t>
            </w:r>
          </w:p>
        </w:tc>
        <w:tc>
          <w:tcPr>
            <w:tcW w:w="6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Игры и игровые задания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10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8" w:after="0" w:line="252" w:lineRule="auto"/>
              <w:ind w:left="72" w:right="288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Музыкально-сценические игры. Игровые задания. Спортивные эстафеты с мячом; со скакалкой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  <w:proofErr w:type="gramEnd"/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45" w:lineRule="auto"/>
              <w:ind w:left="72" w:right="144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https://resh.edu.ru</w:t>
            </w:r>
          </w:p>
        </w:tc>
      </w:tr>
      <w:tr w:rsidR="00027FFD">
        <w:trPr>
          <w:trHeight w:hRule="exact" w:val="2268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3.3.</w:t>
            </w:r>
          </w:p>
        </w:tc>
        <w:tc>
          <w:tcPr>
            <w:tcW w:w="6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Организующие команды и приемы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6" w:after="0" w:line="254" w:lineRule="auto"/>
              <w:ind w:left="72" w:right="43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Освоение универсальных умений при выполнении организующих </w:t>
            </w:r>
            <w:proofErr w:type="spellStart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команд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:«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Становись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!»;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«Равняйсь!»;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«Смирно!»;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«Вольно!»;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«Отставить!»;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«Разойдись»;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«По порядку рассчитайсь!»;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«На первый—второй рассчитайсь!»;«На первый—третий рассчитайсь;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45" w:lineRule="auto"/>
              <w:ind w:left="72" w:right="144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https://resh.edu.ru</w:t>
            </w:r>
          </w:p>
        </w:tc>
      </w:tr>
      <w:tr w:rsidR="00027FFD">
        <w:trPr>
          <w:trHeight w:hRule="exact" w:val="350"/>
        </w:trPr>
        <w:tc>
          <w:tcPr>
            <w:tcW w:w="65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33</w:t>
            </w:r>
          </w:p>
        </w:tc>
        <w:tc>
          <w:tcPr>
            <w:tcW w:w="840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 4.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Спортивно-оздоровительная деятельность</w:t>
            </w:r>
          </w:p>
        </w:tc>
      </w:tr>
      <w:tr w:rsidR="00027FFD">
        <w:trPr>
          <w:trHeight w:hRule="exact" w:val="1704"/>
        </w:trPr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4.1.</w:t>
            </w:r>
          </w:p>
        </w:tc>
        <w:tc>
          <w:tcPr>
            <w:tcW w:w="6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Освоение физических упражнений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6" w:after="0" w:line="254" w:lineRule="auto"/>
              <w:ind w:left="72" w:right="144"/>
              <w:rPr>
                <w:lang w:val="ru-RU"/>
              </w:rPr>
            </w:pPr>
            <w:proofErr w:type="gramStart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Освоение универсальных умений по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самостоятельному Устный </w:t>
            </w:r>
            <w:r w:rsidRPr="000E4804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resh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edu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 выполнению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гимнастических упражнений для растяжки опрос;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задней поверхности мышц бедра и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формирования </w:t>
            </w:r>
            <w:proofErr w:type="spellStart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выворотности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стоп;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  <w:proofErr w:type="gramEnd"/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45" w:lineRule="auto"/>
              <w:ind w:left="72" w:right="144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https://resh.edu.ru/</w:t>
            </w:r>
          </w:p>
        </w:tc>
      </w:tr>
      <w:tr w:rsidR="00027FFD">
        <w:trPr>
          <w:trHeight w:hRule="exact" w:val="348"/>
        </w:trPr>
        <w:tc>
          <w:tcPr>
            <w:tcW w:w="65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13</w:t>
            </w:r>
          </w:p>
        </w:tc>
        <w:tc>
          <w:tcPr>
            <w:tcW w:w="840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328"/>
        </w:trPr>
        <w:tc>
          <w:tcPr>
            <w:tcW w:w="65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ОБЩЕЕ КОЛИЧЕСТВО ЧАСОВ ПО ПРОГРАММЕ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66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73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</w:tr>
    </w:tbl>
    <w:p w:rsidR="00027FFD" w:rsidRDefault="00027FFD">
      <w:pPr>
        <w:autoSpaceDE w:val="0"/>
        <w:autoSpaceDN w:val="0"/>
        <w:spacing w:after="0" w:line="14" w:lineRule="exact"/>
      </w:pPr>
    </w:p>
    <w:p w:rsidR="00027FFD" w:rsidRDefault="00027FFD">
      <w:pPr>
        <w:sectPr w:rsidR="00027FFD">
          <w:pgSz w:w="16840" w:h="11900"/>
          <w:pgMar w:top="284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027FFD" w:rsidRDefault="00027FFD">
      <w:pPr>
        <w:autoSpaceDE w:val="0"/>
        <w:autoSpaceDN w:val="0"/>
        <w:spacing w:after="78" w:line="220" w:lineRule="exact"/>
      </w:pPr>
    </w:p>
    <w:p w:rsidR="00027FFD" w:rsidRDefault="0057243B">
      <w:pPr>
        <w:autoSpaceDE w:val="0"/>
        <w:autoSpaceDN w:val="0"/>
        <w:spacing w:after="32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>ПОУРОЧНОЕ ПЛАНИРОВАНИЕ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182"/>
        <w:gridCol w:w="732"/>
        <w:gridCol w:w="1620"/>
        <w:gridCol w:w="1668"/>
        <w:gridCol w:w="1236"/>
        <w:gridCol w:w="1610"/>
      </w:tblGrid>
      <w:tr w:rsidR="00027FFD">
        <w:trPr>
          <w:trHeight w:hRule="exact" w:val="492"/>
        </w:trPr>
        <w:tc>
          <w:tcPr>
            <w:tcW w:w="5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п/п</w:t>
            </w:r>
          </w:p>
        </w:tc>
        <w:tc>
          <w:tcPr>
            <w:tcW w:w="31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Тема урока</w:t>
            </w:r>
          </w:p>
        </w:tc>
        <w:tc>
          <w:tcPr>
            <w:tcW w:w="40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изучения</w:t>
            </w:r>
          </w:p>
        </w:tc>
        <w:tc>
          <w:tcPr>
            <w:tcW w:w="16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71" w:lineRule="auto"/>
              <w:ind w:left="72" w:right="43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Виды,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формы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контроля</w:t>
            </w:r>
          </w:p>
        </w:tc>
      </w:tr>
      <w:tr w:rsidR="00027FFD">
        <w:trPr>
          <w:trHeight w:hRule="exact" w:val="828"/>
        </w:trPr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7FFD" w:rsidRDefault="00027FFD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всего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контрольные работы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практические работы</w:t>
            </w:r>
          </w:p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7FFD" w:rsidRDefault="00027FFD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7FFD" w:rsidRDefault="00027FFD"/>
        </w:tc>
      </w:tr>
      <w:tr w:rsidR="00027FFD">
        <w:trPr>
          <w:trHeight w:hRule="exact" w:val="251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83" w:lineRule="auto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Понятие «физическая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культура»    как занятия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физическими упражнениями и спортом по укреплению здоровья, физическому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развитию и </w:t>
            </w:r>
            <w:proofErr w:type="spellStart"/>
            <w:proofErr w:type="gram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физи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-ческой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подготовке.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01.09.2022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83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81" w:lineRule="auto"/>
              <w:ind w:left="72" w:right="43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Связь физических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упражнений с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движениями животных и трудовыми действиями древних людей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07.09.2022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tabs>
                <w:tab w:val="left" w:pos="432"/>
              </w:tabs>
              <w:autoSpaceDE w:val="0"/>
              <w:autoSpaceDN w:val="0"/>
              <w:spacing w:before="98" w:after="0" w:line="271" w:lineRule="auto"/>
              <w:ind w:left="72" w:right="576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Режим дня, правила его </w:t>
            </w:r>
            <w:r w:rsidRPr="000E4804">
              <w:rPr>
                <w:lang w:val="ru-RU"/>
              </w:rPr>
              <w:tab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составления и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соблюдения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08.09.2022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Гигиена человека и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требования к  </w:t>
            </w:r>
            <w:proofErr w:type="spell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провед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е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-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нию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гигиенических процедур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14.09.2022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Осанка и комплексы </w:t>
            </w:r>
            <w:r w:rsidRPr="000E4804">
              <w:rPr>
                <w:lang w:val="ru-RU"/>
              </w:rPr>
              <w:br/>
            </w:r>
            <w:proofErr w:type="spell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упражнени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для правильного её развития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15.09.2022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71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Физические упражнения для физкультминуток и утренней зарядки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21.09.2022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2174"/>
        </w:trPr>
        <w:tc>
          <w:tcPr>
            <w:tcW w:w="5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7.</w:t>
            </w:r>
          </w:p>
        </w:tc>
        <w:tc>
          <w:tcPr>
            <w:tcW w:w="31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tabs>
                <w:tab w:val="left" w:pos="132"/>
              </w:tabs>
              <w:autoSpaceDE w:val="0"/>
              <w:autoSpaceDN w:val="0"/>
              <w:spacing w:before="100" w:after="0" w:line="281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Правила поведения на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уроках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физической культуры,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подбора одежды для занятий в спортивном зале и на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открытом воздухе</w:t>
            </w:r>
          </w:p>
        </w:tc>
        <w:tc>
          <w:tcPr>
            <w:tcW w:w="73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22.09.2022 </w:t>
            </w:r>
          </w:p>
        </w:tc>
        <w:tc>
          <w:tcPr>
            <w:tcW w:w="161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48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/>
              <w:ind w:left="72" w:right="288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Исходные положения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физических 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упражнениях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: стойки, упоры, седы,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положения лёжа.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28.09.2022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</w:tbl>
    <w:p w:rsidR="00027FFD" w:rsidRDefault="00027FFD">
      <w:pPr>
        <w:autoSpaceDE w:val="0"/>
        <w:autoSpaceDN w:val="0"/>
        <w:spacing w:after="0" w:line="14" w:lineRule="exact"/>
      </w:pPr>
    </w:p>
    <w:p w:rsidR="00027FFD" w:rsidRDefault="00027FFD">
      <w:pPr>
        <w:sectPr w:rsidR="00027FFD">
          <w:pgSz w:w="11900" w:h="16840"/>
          <w:pgMar w:top="298" w:right="650" w:bottom="824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027FFD" w:rsidRDefault="00027FF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182"/>
        <w:gridCol w:w="732"/>
        <w:gridCol w:w="1620"/>
        <w:gridCol w:w="1668"/>
        <w:gridCol w:w="1236"/>
        <w:gridCol w:w="1610"/>
      </w:tblGrid>
      <w:tr w:rsidR="00027FFD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Строевые упражнения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построение и перестроение в одну и две 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шеренги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стоя на месте;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29.09.2022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повороты направо и налево;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05.10.2022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16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Передвижение в колонне по одному с равномерной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скор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о-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стью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06.10.2022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Гимнастические 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упражнения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стилизованные способы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передвижения ходьбой и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бегом;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12.10.2022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Упражнения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гимнастическим мячом и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гимнастической скакалкой;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13.10.2022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tabs>
                <w:tab w:val="left" w:pos="132"/>
              </w:tabs>
              <w:autoSpaceDE w:val="0"/>
              <w:autoSpaceDN w:val="0"/>
              <w:spacing w:before="98" w:after="0" w:line="262" w:lineRule="auto"/>
              <w:ind w:left="72" w:right="576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Стилизованные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гимнастические прыжки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19.10.2022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/>
              <w:ind w:left="72" w:right="576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Акробатические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упражнения: подъём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туловища из 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лёжа на спине и животе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20.10.2022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Подъём ног из 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лёжа на животе;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26.10.2022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Сгибание рук в положении упор лёжа;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27.10.2022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62" w:lineRule="auto"/>
              <w:ind w:right="576"/>
              <w:jc w:val="center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Прыжки в группировке толчком двумя ногами;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09.11.2022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Практическая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работа;</w:t>
            </w:r>
          </w:p>
        </w:tc>
      </w:tr>
      <w:tr w:rsidR="00027FFD">
        <w:trPr>
          <w:trHeight w:hRule="exact" w:val="116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100" w:after="0" w:line="271" w:lineRule="auto"/>
              <w:ind w:left="72" w:right="576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Подъём туловища из </w:t>
            </w:r>
            <w:r w:rsidRPr="000E4804">
              <w:rPr>
                <w:lang w:val="ru-RU"/>
              </w:rPr>
              <w:br/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        лёжа на спине и животе;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10.11.2022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tabs>
                <w:tab w:val="left" w:pos="156"/>
              </w:tabs>
              <w:autoSpaceDE w:val="0"/>
              <w:autoSpaceDN w:val="0"/>
              <w:spacing w:before="100" w:after="0" w:line="262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Практическая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Подъём ног из 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лёжа на животе;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16.11.2022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Сгибание рук в положении упор лёжа;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17.11.2022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62" w:lineRule="auto"/>
              <w:ind w:left="72" w:right="576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Прыжки в группировке, толчком двумя ногами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23.11.2022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Практическая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работа;</w:t>
            </w:r>
          </w:p>
        </w:tc>
      </w:tr>
      <w:tr w:rsidR="00027FFD">
        <w:trPr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Прыжки в упоре на руках толчком двумя ногами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24.11.2022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</w:tbl>
    <w:p w:rsidR="00027FFD" w:rsidRDefault="00027FFD">
      <w:pPr>
        <w:autoSpaceDE w:val="0"/>
        <w:autoSpaceDN w:val="0"/>
        <w:spacing w:after="0" w:line="14" w:lineRule="exact"/>
      </w:pPr>
    </w:p>
    <w:p w:rsidR="00027FFD" w:rsidRDefault="00027FFD">
      <w:pPr>
        <w:sectPr w:rsidR="00027FFD">
          <w:pgSz w:w="11900" w:h="16840"/>
          <w:pgMar w:top="284" w:right="650" w:bottom="404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027FFD" w:rsidRDefault="00027FF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182"/>
        <w:gridCol w:w="732"/>
        <w:gridCol w:w="1620"/>
        <w:gridCol w:w="1668"/>
        <w:gridCol w:w="1236"/>
        <w:gridCol w:w="1610"/>
      </w:tblGrid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Прыжки в упоре на руках толчком двумя ногами.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30.11.2022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25.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62" w:lineRule="auto"/>
              <w:ind w:left="72" w:right="86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Строевые команды в лыжной подготовке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01.12.2022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62" w:lineRule="auto"/>
              <w:ind w:left="72" w:right="576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Переноска лыж к месту занятия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07.12.2022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3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Основная стойка лыжника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08.12.2022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71" w:lineRule="auto"/>
              <w:ind w:left="72" w:right="43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Передвижение на лыжах ступающим шагом (без палок).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14.12.2022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29.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Разучивание выполнять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строевых </w:t>
            </w:r>
            <w:proofErr w:type="spell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комад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:"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Лыжи на </w:t>
            </w:r>
            <w:proofErr w:type="spell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плечо!Лыжи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к ноге "стоя на месте в одну шеренгу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15.12.2022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Разучивание  способов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передвижения в колонне по два с лыжами  в руках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21.12.2022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31.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proofErr w:type="gram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Передвижении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на лыжах спускающим и скользящим шагом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22.12.2022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32.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Имитационные </w:t>
            </w:r>
            <w:proofErr w:type="spell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упр-ия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техники передвижения на лыжах спускающим шагом.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11.01.2023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33.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Совершенствование техники ступающего шага  во время передвижения по учебной дистанции.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12.01.2023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3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34.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Передвижения скользящим шагом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18.01.2023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tabs>
                <w:tab w:val="left" w:pos="156"/>
              </w:tabs>
              <w:autoSpaceDE w:val="0"/>
              <w:autoSpaceDN w:val="0"/>
              <w:spacing w:before="100" w:after="0" w:line="262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Практическая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35.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62" w:lineRule="auto"/>
              <w:ind w:left="72" w:right="720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Равномерная ходьба и равномерный бег.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19.01.2023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36.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/>
              <w:ind w:left="72" w:right="576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Передвижение в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равномерной ходьбе в колонне по одному с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использованием лидера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25.01.2023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48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37.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Передвижение в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равномерной ходьбе в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колонне по одному с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использованием метронома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26.01.2023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</w:tbl>
    <w:p w:rsidR="00027FFD" w:rsidRDefault="00027FFD">
      <w:pPr>
        <w:autoSpaceDE w:val="0"/>
        <w:autoSpaceDN w:val="0"/>
        <w:spacing w:after="0" w:line="14" w:lineRule="exact"/>
      </w:pPr>
    </w:p>
    <w:p w:rsidR="00027FFD" w:rsidRDefault="00027FFD">
      <w:pPr>
        <w:sectPr w:rsidR="00027FFD">
          <w:pgSz w:w="11900" w:h="16840"/>
          <w:pgMar w:top="284" w:right="650" w:bottom="316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027FFD" w:rsidRDefault="00027FF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182"/>
        <w:gridCol w:w="732"/>
        <w:gridCol w:w="1620"/>
        <w:gridCol w:w="1668"/>
        <w:gridCol w:w="1236"/>
        <w:gridCol w:w="1610"/>
      </w:tblGrid>
      <w:tr w:rsidR="00027FFD">
        <w:trPr>
          <w:trHeight w:hRule="exact" w:val="183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38.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81" w:lineRule="auto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Равномерный бег в колонне по одному с невысокой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скоростью </w:t>
            </w:r>
            <w:proofErr w:type="spell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сиспользованием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лидера (передвижение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учителя)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01.02.2023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39.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Равномерный бег в колонне по одному с невысокой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скоростью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02.02.2023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50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40.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78" w:lineRule="auto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Равномерный бег в колонне по одному с разной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скоростью передвижения с использованием лидера;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08.02.2023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41.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Равномерный бег в колонне по   одному с разной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скоростью передвижения (по команде);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09.02.2023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42.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Прыжки в длину и высоту с места, толчком двумя ногами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15.02.2023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25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43.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83" w:lineRule="auto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Расположение у стартовой линии, принятие исходного положения перед прыжком; выполнение приземления после фазы полёта;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измерение результата после приземления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16.02.2023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217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44.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83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Одновременное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отталкиванием двумя ногами (прыжки вверх из </w:t>
            </w:r>
            <w:r w:rsidRPr="000E4804">
              <w:rPr>
                <w:lang w:val="ru-RU"/>
              </w:rPr>
              <w:br/>
            </w:r>
            <w:proofErr w:type="spell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полуприседа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на месте; с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поворотом в правую и левую сторону);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01.03.2023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45.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tabs>
                <w:tab w:val="left" w:pos="132"/>
              </w:tabs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Приземление после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спрыгивания с горки матов;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02.03.2023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Практическая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46.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Прыжки в длину с места в полной координации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08.03.2023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47.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«Прыжок в длину и в высоту с прямого разбега»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09.03.2023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</w:tbl>
    <w:p w:rsidR="00027FFD" w:rsidRDefault="00027FFD">
      <w:pPr>
        <w:autoSpaceDE w:val="0"/>
        <w:autoSpaceDN w:val="0"/>
        <w:spacing w:after="0" w:line="14" w:lineRule="exact"/>
      </w:pPr>
    </w:p>
    <w:p w:rsidR="00027FFD" w:rsidRDefault="00027FFD">
      <w:pPr>
        <w:sectPr w:rsidR="00027FFD">
          <w:pgSz w:w="11900" w:h="16840"/>
          <w:pgMar w:top="284" w:right="650" w:bottom="113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027FFD" w:rsidRDefault="00027FF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182"/>
        <w:gridCol w:w="732"/>
        <w:gridCol w:w="1620"/>
        <w:gridCol w:w="1668"/>
        <w:gridCol w:w="1236"/>
        <w:gridCol w:w="1610"/>
      </w:tblGrid>
      <w:tr w:rsidR="00027FFD">
        <w:trPr>
          <w:trHeight w:hRule="exact" w:val="217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48.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81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выполнение образца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техники        прыжка в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высоту с прямого разбега,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анализ 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основных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его фазы (разбег, отталкивание, полёт, приземление);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15.03.2023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217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49.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83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Фазы приземления (после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прыжка вверх толчком двумя ногами; после прыжка вверх-вперёд толчком двумя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ногами с невысокой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площадки);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16.03.2023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217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50.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81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Фазы отталкивания (прыжки на  одной ноге по разметкам, </w:t>
            </w:r>
            <w:proofErr w:type="spell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многоскоки</w:t>
            </w:r>
            <w:proofErr w:type="spell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, прыжки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толчком одной ногой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вперёд-вверх с места и с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разбега с приземлением);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22.03.2023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83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51.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81" w:lineRule="auto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Фазы разбега (бег по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разметкам с ускорением; бег с ускорением и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последующим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отталкиванием);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23.03.2023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52.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71" w:lineRule="auto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Выполнение прыжка в длину с места, толчком двумя в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полной координации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05.04.2023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53.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Считалки для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самостоятельной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организации подвижных игр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06.04.2023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217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54.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100" w:after="0" w:line="281" w:lineRule="auto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Разучивание считалки для проведения совместных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подвижных игр; используют их при распределении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игровых ролей </w:t>
            </w:r>
            <w:proofErr w:type="gramStart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среди</w:t>
            </w:r>
            <w:proofErr w:type="gramEnd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играющих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12.04.2023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215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55.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81" w:lineRule="auto"/>
              <w:ind w:left="72" w:right="288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Разучивание игровых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действий и правила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подвижных игр,</w:t>
            </w:r>
            <w:r w:rsidR="0009144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bookmarkStart w:id="0" w:name="_GoBack"/>
            <w:bookmarkEnd w:id="0"/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обучаются способом организации и подготовки игровых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площадок.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13.04.2023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</w:tbl>
    <w:p w:rsidR="00027FFD" w:rsidRDefault="00027FFD">
      <w:pPr>
        <w:autoSpaceDE w:val="0"/>
        <w:autoSpaceDN w:val="0"/>
        <w:spacing w:after="0" w:line="14" w:lineRule="exact"/>
      </w:pPr>
    </w:p>
    <w:p w:rsidR="00027FFD" w:rsidRDefault="00027FFD">
      <w:pPr>
        <w:sectPr w:rsidR="00027FFD">
          <w:pgSz w:w="11900" w:h="16840"/>
          <w:pgMar w:top="284" w:right="650" w:bottom="616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027FFD" w:rsidRDefault="00027FF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182"/>
        <w:gridCol w:w="732"/>
        <w:gridCol w:w="1620"/>
        <w:gridCol w:w="1668"/>
        <w:gridCol w:w="1236"/>
        <w:gridCol w:w="1610"/>
      </w:tblGrid>
      <w:tr w:rsidR="00027FFD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56.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/>
              <w:ind w:left="72" w:right="144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Обучение самостоятельной организации и проведению подвижных игр (по учебным группам);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19.04.2023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57.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20.04.2023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58.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Демонстрация прироста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показателей физических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качеств к нормативным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требованиям комплекса ГТО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26.04.2023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30"/>
        </w:trPr>
        <w:tc>
          <w:tcPr>
            <w:tcW w:w="5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59.</w:t>
            </w:r>
          </w:p>
        </w:tc>
        <w:tc>
          <w:tcPr>
            <w:tcW w:w="31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73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27.04.2023 </w:t>
            </w:r>
          </w:p>
        </w:tc>
        <w:tc>
          <w:tcPr>
            <w:tcW w:w="161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60.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03.05.2023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61.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Демонстрация прироста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показателей физических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качеств к нормативным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требованиям комплекса ГТО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04.05.2023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62.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10.05.2023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63.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Демонстрация прироста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показателей физических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качеств к нормативным </w:t>
            </w:r>
            <w:r w:rsidRPr="000E4804">
              <w:rPr>
                <w:lang w:val="ru-RU"/>
              </w:rPr>
              <w:br/>
            </w: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требованиям комплекса ГТО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11.05.2023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116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64.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0E4804" w:rsidRDefault="0057243B">
            <w:pPr>
              <w:autoSpaceDE w:val="0"/>
              <w:autoSpaceDN w:val="0"/>
              <w:spacing w:before="98" w:after="0" w:line="271" w:lineRule="auto"/>
              <w:ind w:left="72" w:right="288"/>
              <w:rPr>
                <w:lang w:val="ru-RU"/>
              </w:rPr>
            </w:pPr>
            <w:r w:rsidRPr="000E480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Подготовка к выполнению нормативных требований комплекса ГТО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17.05.2023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65.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18.05.2023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027FFD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66.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right="1008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Обобщающий урок .Подвижные игры.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24.05.2023 </w:t>
            </w:r>
          </w:p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Обобщающий урок.;</w:t>
            </w:r>
          </w:p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67.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68.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69.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70.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71.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72.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7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73.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</w:tbl>
    <w:p w:rsidR="00027FFD" w:rsidRDefault="00027FFD">
      <w:pPr>
        <w:autoSpaceDE w:val="0"/>
        <w:autoSpaceDN w:val="0"/>
        <w:spacing w:after="0" w:line="14" w:lineRule="exact"/>
      </w:pPr>
    </w:p>
    <w:p w:rsidR="00027FFD" w:rsidRDefault="00027FFD">
      <w:pPr>
        <w:sectPr w:rsidR="00027FFD">
          <w:pgSz w:w="11900" w:h="16840"/>
          <w:pgMar w:top="284" w:right="650" w:bottom="3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027FFD" w:rsidRDefault="00027FF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182"/>
        <w:gridCol w:w="732"/>
        <w:gridCol w:w="1620"/>
        <w:gridCol w:w="1668"/>
        <w:gridCol w:w="1236"/>
        <w:gridCol w:w="1610"/>
      </w:tblGrid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74.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75.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76.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77.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78.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79.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80.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81.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82.</w:t>
            </w:r>
          </w:p>
        </w:tc>
        <w:tc>
          <w:tcPr>
            <w:tcW w:w="31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83.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84.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85.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86.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87.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88.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89.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90.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91.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92.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93.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94.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95.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96.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97.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98.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99.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  <w:tc>
          <w:tcPr>
            <w:tcW w:w="1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027FFD"/>
        </w:tc>
      </w:tr>
      <w:tr w:rsidR="00027FFD">
        <w:trPr>
          <w:trHeight w:hRule="exact" w:val="808"/>
        </w:trPr>
        <w:tc>
          <w:tcPr>
            <w:tcW w:w="36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Pr="00CE7B8D" w:rsidRDefault="0057243B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CE7B8D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45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027FFD" w:rsidRDefault="0057243B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66</w:t>
            </w:r>
          </w:p>
        </w:tc>
      </w:tr>
    </w:tbl>
    <w:p w:rsidR="00027FFD" w:rsidRDefault="00027FFD">
      <w:pPr>
        <w:autoSpaceDE w:val="0"/>
        <w:autoSpaceDN w:val="0"/>
        <w:spacing w:after="0" w:line="14" w:lineRule="exact"/>
      </w:pPr>
    </w:p>
    <w:p w:rsidR="00027FFD" w:rsidRDefault="00027FFD">
      <w:pPr>
        <w:sectPr w:rsidR="00027FFD">
          <w:pgSz w:w="11900" w:h="16840"/>
          <w:pgMar w:top="284" w:right="650" w:bottom="1318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027FFD" w:rsidRDefault="00027FFD">
      <w:pPr>
        <w:autoSpaceDE w:val="0"/>
        <w:autoSpaceDN w:val="0"/>
        <w:spacing w:after="78" w:line="220" w:lineRule="exact"/>
      </w:pPr>
    </w:p>
    <w:p w:rsidR="00027FFD" w:rsidRDefault="0057243B">
      <w:pPr>
        <w:autoSpaceDE w:val="0"/>
        <w:autoSpaceDN w:val="0"/>
        <w:spacing w:after="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 xml:space="preserve">УЧЕБНО-МЕТОДИЧЕСКОЕ ОБЕСПЕЧЕНИЕ ОБРАЗОВАТЕЛЬНОГО ПРОЦЕССА </w:t>
      </w:r>
    </w:p>
    <w:p w:rsidR="00027FFD" w:rsidRPr="00CE7B8D" w:rsidRDefault="0057243B">
      <w:pPr>
        <w:autoSpaceDE w:val="0"/>
        <w:autoSpaceDN w:val="0"/>
        <w:spacing w:before="346" w:after="0" w:line="362" w:lineRule="auto"/>
        <w:ind w:right="432"/>
        <w:rPr>
          <w:lang w:val="ru-RU"/>
        </w:rPr>
      </w:pPr>
      <w:r w:rsidRPr="00CE7B8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ОБЯЗАТЕЛЬНЫЕ УЧЕБНЫЕ МАТЕРИАЛЫ ДЛЯ УЧЕНИКА </w:t>
      </w:r>
      <w:r w:rsidRPr="00CE7B8D">
        <w:rPr>
          <w:lang w:val="ru-RU"/>
        </w:rPr>
        <w:br/>
      </w:r>
      <w:r w:rsidRPr="00CE7B8D">
        <w:rPr>
          <w:rFonts w:ascii="Times New Roman" w:eastAsia="Times New Roman" w:hAnsi="Times New Roman"/>
          <w:color w:val="000000"/>
          <w:sz w:val="24"/>
          <w:lang w:val="ru-RU"/>
        </w:rPr>
        <w:t xml:space="preserve">Физическая культура, 1-4 класс/Лях В.И., Акционерное общество «Издательство «Просвещение»; Введите свой вариант: </w:t>
      </w:r>
      <w:r w:rsidRPr="00CE7B8D">
        <w:rPr>
          <w:lang w:val="ru-RU"/>
        </w:rPr>
        <w:br/>
      </w:r>
      <w:r w:rsidRPr="00CE7B8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МЕТОДИЧЕСКИЕ МАТЕРИАЛЫ ДЛЯ УЧИТЕЛЯ </w:t>
      </w:r>
      <w:r w:rsidRPr="00CE7B8D">
        <w:rPr>
          <w:lang w:val="ru-RU"/>
        </w:rPr>
        <w:br/>
      </w:r>
      <w:r w:rsidRPr="00CE7B8D">
        <w:rPr>
          <w:rFonts w:ascii="Times New Roman" w:eastAsia="Times New Roman" w:hAnsi="Times New Roman"/>
          <w:b/>
          <w:color w:val="000000"/>
          <w:sz w:val="24"/>
          <w:lang w:val="ru-RU"/>
        </w:rPr>
        <w:t>ЦИФРОВЫЕ ОБРАЗОВАТЕЛЬНЫЕ РЕСУРСЫ И РЕСУРСЫ СЕТИ ИНТЕРНЕТ</w:t>
      </w:r>
    </w:p>
    <w:p w:rsidR="00027FFD" w:rsidRPr="00CE7B8D" w:rsidRDefault="00027FFD">
      <w:pPr>
        <w:rPr>
          <w:lang w:val="ru-RU"/>
        </w:rPr>
        <w:sectPr w:rsidR="00027FFD" w:rsidRPr="00CE7B8D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027FFD" w:rsidRPr="00CE7B8D" w:rsidRDefault="00027FFD">
      <w:pPr>
        <w:autoSpaceDE w:val="0"/>
        <w:autoSpaceDN w:val="0"/>
        <w:spacing w:after="78" w:line="220" w:lineRule="exact"/>
        <w:rPr>
          <w:lang w:val="ru-RU"/>
        </w:rPr>
      </w:pPr>
    </w:p>
    <w:p w:rsidR="00027FFD" w:rsidRPr="00CE7B8D" w:rsidRDefault="0057243B">
      <w:pPr>
        <w:autoSpaceDE w:val="0"/>
        <w:autoSpaceDN w:val="0"/>
        <w:spacing w:after="0" w:line="408" w:lineRule="auto"/>
        <w:ind w:right="432"/>
        <w:rPr>
          <w:lang w:val="ru-RU"/>
        </w:rPr>
      </w:pPr>
      <w:r w:rsidRPr="00CE7B8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МАТЕРИАЛЬНО-ТЕХНИЧЕСКОЕ ОБЕСПЕЧЕНИЕ ОБРАЗОВАТЕЛЬНОГО ПРОЦЕССА УЧЕБНОЕ ОБОРУДОВАНИЕ </w:t>
      </w:r>
      <w:r w:rsidRPr="00CE7B8D">
        <w:rPr>
          <w:lang w:val="ru-RU"/>
        </w:rPr>
        <w:br/>
      </w:r>
      <w:proofErr w:type="spellStart"/>
      <w:proofErr w:type="gramStart"/>
      <w:r w:rsidRPr="00CE7B8D">
        <w:rPr>
          <w:rFonts w:ascii="Times New Roman" w:eastAsia="Times New Roman" w:hAnsi="Times New Roman"/>
          <w:b/>
          <w:color w:val="000000"/>
          <w:sz w:val="24"/>
          <w:lang w:val="ru-RU"/>
        </w:rPr>
        <w:t>ОБОРУДОВАНИЕ</w:t>
      </w:r>
      <w:proofErr w:type="spellEnd"/>
      <w:proofErr w:type="gramEnd"/>
      <w:r w:rsidRPr="00CE7B8D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ДЛЯ ПРОВЕДЕНИЯ ПРАКТИЧЕСКИХ РАБОТ</w:t>
      </w:r>
    </w:p>
    <w:p w:rsidR="00027FFD" w:rsidRPr="00CE7B8D" w:rsidRDefault="00027FFD">
      <w:pPr>
        <w:rPr>
          <w:lang w:val="ru-RU"/>
        </w:rPr>
        <w:sectPr w:rsidR="00027FFD" w:rsidRPr="00CE7B8D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7243B" w:rsidRPr="00CE7B8D" w:rsidRDefault="0057243B">
      <w:pPr>
        <w:rPr>
          <w:lang w:val="ru-RU"/>
        </w:rPr>
      </w:pPr>
    </w:p>
    <w:sectPr w:rsidR="0057243B" w:rsidRPr="00CE7B8D" w:rsidSect="00034616">
      <w:pgSz w:w="11900" w:h="16840"/>
      <w:pgMar w:top="1440" w:right="1440" w:bottom="1440" w:left="1440" w:header="720" w:footer="720" w:gutter="0"/>
      <w:cols w:space="720" w:equalWidth="0">
        <w:col w:w="10584" w:space="0"/>
      </w:cols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27FFD"/>
    <w:rsid w:val="00034616"/>
    <w:rsid w:val="0006063C"/>
    <w:rsid w:val="00091444"/>
    <w:rsid w:val="000E4804"/>
    <w:rsid w:val="0015074B"/>
    <w:rsid w:val="0020245E"/>
    <w:rsid w:val="0029639D"/>
    <w:rsid w:val="00326F90"/>
    <w:rsid w:val="0057243B"/>
    <w:rsid w:val="00AA1D8D"/>
    <w:rsid w:val="00B47730"/>
    <w:rsid w:val="00CB0664"/>
    <w:rsid w:val="00CE7B8D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CE7B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CE7B8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CE7B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CE7B8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69C9980-DF9E-4B06-9A6F-658F8199C1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28</Pages>
  <Words>7796</Words>
  <Characters>44443</Characters>
  <Application>Microsoft Office Word</Application>
  <DocSecurity>0</DocSecurity>
  <Lines>370</Lines>
  <Paragraphs>104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52135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dc:description>generated by python-docx</dc:description>
  <cp:lastModifiedBy>Эльмира</cp:lastModifiedBy>
  <cp:revision>7</cp:revision>
  <cp:lastPrinted>2022-10-17T12:28:00Z</cp:lastPrinted>
  <dcterms:created xsi:type="dcterms:W3CDTF">2022-10-17T12:28:00Z</dcterms:created>
  <dcterms:modified xsi:type="dcterms:W3CDTF">2022-10-20T06:46:00Z</dcterms:modified>
</cp:coreProperties>
</file>